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0870B8" w:rsidRPr="000870B8" w:rsidTr="000870B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№1, 2</w:t>
            </w:r>
          </w:p>
        </w:tc>
      </w:tr>
      <w:tr w:rsidR="000870B8" w:rsidRPr="000870B8" w:rsidTr="000870B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договору строительного подряда</w:t>
            </w:r>
          </w:p>
        </w:tc>
      </w:tr>
      <w:tr w:rsidR="000870B8" w:rsidRPr="000870B8" w:rsidTr="000870B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____ _______ 20___ г. N ____</w:t>
            </w:r>
          </w:p>
        </w:tc>
      </w:tr>
    </w:tbl>
    <w:p w:rsidR="000870B8" w:rsidRPr="000870B8" w:rsidRDefault="000870B8" w:rsidP="000870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bookmarkStart w:id="0" w:name="15"/>
      <w:bookmarkEnd w:id="0"/>
      <w:r w:rsidRPr="000870B8">
        <w:rPr>
          <w:rFonts w:ascii="Times New Roman" w:hAnsi="Times New Roman" w:cs="Times New Roman"/>
          <w:color w:val="000000"/>
        </w:rPr>
        <w:t> </w:t>
      </w:r>
    </w:p>
    <w:p w:rsidR="000870B8" w:rsidRPr="000870B8" w:rsidRDefault="000870B8" w:rsidP="000870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bookmarkStart w:id="1" w:name="16"/>
      <w:bookmarkEnd w:id="1"/>
      <w:r w:rsidRPr="000870B8">
        <w:rPr>
          <w:rFonts w:ascii="Times New Roman" w:hAnsi="Times New Roman" w:cs="Times New Roman"/>
          <w:color w:val="000000"/>
        </w:rPr>
        <w:t>ГРАФИК</w:t>
      </w:r>
    </w:p>
    <w:p w:rsidR="000870B8" w:rsidRPr="000870B8" w:rsidRDefault="00F1505A" w:rsidP="000870B8">
      <w:pPr>
        <w:widowControl w:val="0"/>
        <w:autoSpaceDE w:val="0"/>
        <w:autoSpaceDN w:val="0"/>
        <w:adjustRightInd w:val="0"/>
        <w:spacing w:before="200" w:after="0" w:line="240" w:lineRule="auto"/>
        <w:jc w:val="center"/>
        <w:rPr>
          <w:rFonts w:ascii="Times New Roman" w:hAnsi="Times New Roman" w:cs="Times New Roman"/>
          <w:color w:val="000000"/>
        </w:rPr>
      </w:pPr>
      <w:bookmarkStart w:id="2" w:name="17"/>
      <w:bookmarkStart w:id="3" w:name="18"/>
      <w:bookmarkEnd w:id="2"/>
      <w:bookmarkEnd w:id="3"/>
      <w:r>
        <w:rPr>
          <w:rFonts w:ascii="Times New Roman" w:hAnsi="Times New Roman" w:cs="Times New Roman"/>
          <w:color w:val="000000"/>
        </w:rPr>
        <w:t xml:space="preserve">Производства </w:t>
      </w:r>
      <w:r w:rsidR="000870B8" w:rsidRPr="000870B8">
        <w:rPr>
          <w:rFonts w:ascii="Times New Roman" w:hAnsi="Times New Roman" w:cs="Times New Roman"/>
          <w:color w:val="000000"/>
        </w:rPr>
        <w:t>на ___________________ (наименование объекта)</w:t>
      </w:r>
    </w:p>
    <w:p w:rsidR="000870B8" w:rsidRPr="000870B8" w:rsidRDefault="000870B8" w:rsidP="000870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bookmarkStart w:id="4" w:name="19"/>
      <w:bookmarkEnd w:id="4"/>
      <w:r w:rsidRPr="000870B8">
        <w:rPr>
          <w:rFonts w:ascii="Times New Roman" w:hAnsi="Times New Roman" w:cs="Times New Roman"/>
          <w:color w:val="000000"/>
        </w:rPr>
        <w:t> 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814"/>
        <w:gridCol w:w="1530"/>
        <w:gridCol w:w="963"/>
        <w:gridCol w:w="737"/>
        <w:gridCol w:w="737"/>
        <w:gridCol w:w="680"/>
        <w:gridCol w:w="680"/>
      </w:tblGrid>
      <w:tr w:rsidR="000870B8" w:rsidRPr="000870B8" w:rsidTr="000870B8"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Обоснование</w:t>
            </w:r>
          </w:p>
        </w:tc>
        <w:tc>
          <w:tcPr>
            <w:tcW w:w="1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видов работ</w:t>
            </w: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37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Стоимость с учетом прогнозного индекса цен в строительстве, тыс. рублей / количество</w:t>
            </w:r>
            <w:r w:rsidR="00F15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/сроки выполнения работ</w:t>
            </w:r>
          </w:p>
        </w:tc>
      </w:tr>
      <w:tr w:rsidR="000870B8" w:rsidRPr="000870B8" w:rsidTr="000870B8">
        <w:tc>
          <w:tcPr>
            <w:tcW w:w="3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0B8" w:rsidRPr="000870B8" w:rsidRDefault="000870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0B8" w:rsidRPr="000870B8" w:rsidRDefault="000870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0B8" w:rsidRPr="000870B8" w:rsidRDefault="000870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месяцам</w:t>
            </w:r>
          </w:p>
        </w:tc>
      </w:tr>
      <w:tr w:rsidR="000870B8" w:rsidRPr="000870B8" w:rsidTr="000870B8">
        <w:tc>
          <w:tcPr>
            <w:tcW w:w="3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0B8" w:rsidRPr="000870B8" w:rsidRDefault="000870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0B8" w:rsidRPr="000870B8" w:rsidRDefault="000870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0B8" w:rsidRPr="000870B8" w:rsidRDefault="000870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0B8" w:rsidRPr="000870B8" w:rsidRDefault="000870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</w:tr>
      <w:tr w:rsidR="000870B8" w:rsidRPr="000870B8" w:rsidTr="000870B8"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0870B8" w:rsidRPr="000870B8" w:rsidTr="000870B8">
        <w:tc>
          <w:tcPr>
            <w:tcW w:w="187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1814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153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963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737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737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68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68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</w:tr>
      <w:tr w:rsidR="000870B8" w:rsidRPr="000870B8" w:rsidTr="000870B8">
        <w:tc>
          <w:tcPr>
            <w:tcW w:w="187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96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7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7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</w:tr>
      <w:tr w:rsidR="000870B8" w:rsidRPr="000870B8" w:rsidTr="000870B8">
        <w:tc>
          <w:tcPr>
            <w:tcW w:w="36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договорной (контрактной) цене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</w:tr>
      <w:tr w:rsidR="000870B8" w:rsidRPr="000870B8" w:rsidTr="000870B8">
        <w:tc>
          <w:tcPr>
            <w:tcW w:w="36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том числе НДС</w:t>
            </w:r>
          </w:p>
        </w:tc>
        <w:tc>
          <w:tcPr>
            <w:tcW w:w="15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9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7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7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6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6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</w:tr>
      <w:tr w:rsidR="000870B8" w:rsidRPr="000870B8" w:rsidTr="000870B8">
        <w:tc>
          <w:tcPr>
            <w:tcW w:w="36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Стоимость поставляемых заказчиком материалов</w:t>
            </w:r>
          </w:p>
        </w:tc>
        <w:tc>
          <w:tcPr>
            <w:tcW w:w="153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9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7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7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6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6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</w:tr>
    </w:tbl>
    <w:p w:rsidR="000870B8" w:rsidRPr="000870B8" w:rsidRDefault="000870B8" w:rsidP="000870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bookmarkStart w:id="5" w:name="21"/>
      <w:bookmarkEnd w:id="5"/>
      <w:r w:rsidRPr="000870B8">
        <w:rPr>
          <w:rFonts w:ascii="Times New Roman" w:hAnsi="Times New Roman" w:cs="Times New Roman"/>
          <w:color w:val="000000"/>
        </w:rPr>
        <w:t> 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850"/>
        <w:gridCol w:w="3798"/>
        <w:gridCol w:w="737"/>
      </w:tblGrid>
      <w:tr w:rsidR="000870B8" w:rsidRP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Подрядчик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Заказчик</w:t>
            </w:r>
          </w:p>
        </w:tc>
      </w:tr>
      <w:tr w:rsidR="000870B8" w:rsidRP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</w:tr>
      <w:tr w:rsidR="000870B8" w:rsidRP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</w:t>
            </w:r>
          </w:p>
        </w:tc>
      </w:tr>
      <w:tr w:rsidR="000870B8" w:rsidRPr="000870B8" w:rsidTr="000870B8"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(должность, подпись)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379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(должность, подпись)</w:t>
            </w:r>
          </w:p>
        </w:tc>
        <w:tc>
          <w:tcPr>
            <w:tcW w:w="7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</w:tr>
      <w:tr w:rsidR="000870B8" w:rsidRP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</w:t>
            </w:r>
          </w:p>
        </w:tc>
      </w:tr>
      <w:tr w:rsidR="000870B8" w:rsidRPr="000870B8" w:rsidTr="000870B8"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(инициалы, фамилия)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379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(инициалы, фамилия)</w:t>
            </w:r>
          </w:p>
        </w:tc>
        <w:tc>
          <w:tcPr>
            <w:tcW w:w="7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</w:tr>
      <w:tr w:rsidR="000870B8" w:rsidRP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 ______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</w:tr>
    </w:tbl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Pr="00730426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3</w:t>
      </w: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</w:p>
    <w:p w:rsidR="000870B8" w:rsidRPr="00730426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к договору строительного подряда</w:t>
      </w: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№ от «» 2023 г.</w:t>
      </w: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Спецификация оборудования, поставки Генподрядчика</w:t>
      </w: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Pr="00730426" w:rsidRDefault="000870B8" w:rsidP="000870B8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1418"/>
        <w:gridCol w:w="992"/>
        <w:gridCol w:w="1559"/>
        <w:gridCol w:w="1559"/>
      </w:tblGrid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Наименование и техническая характеристика оборудования</w:t>
            </w: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 xml:space="preserve">Единица 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измере</w:t>
            </w:r>
            <w:proofErr w:type="spellEnd"/>
          </w:p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-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Коли-</w:t>
            </w:r>
          </w:p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чество</w:t>
            </w:r>
            <w:proofErr w:type="spellEnd"/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Цена, руб.</w:t>
            </w:r>
          </w:p>
        </w:tc>
        <w:tc>
          <w:tcPr>
            <w:tcW w:w="1559" w:type="dxa"/>
          </w:tcPr>
          <w:p w:rsidR="000870B8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Стоимость, </w:t>
            </w:r>
            <w:proofErr w:type="spellStart"/>
            <w:r>
              <w:rPr>
                <w:rFonts w:ascii="Times New Roman" w:eastAsia="Arial Unicode MS" w:hAnsi="Times New Roman" w:cs="Times New Roman"/>
                <w:lang w:eastAsia="ru-RU"/>
              </w:rPr>
              <w:t>руб</w:t>
            </w:r>
            <w:proofErr w:type="spellEnd"/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0870B8" w:rsidRPr="00730426" w:rsidTr="000870B8">
        <w:trPr>
          <w:trHeight w:val="544"/>
        </w:trPr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0870B8" w:rsidRPr="00730426" w:rsidTr="000870B8">
        <w:tc>
          <w:tcPr>
            <w:tcW w:w="4395" w:type="dxa"/>
          </w:tcPr>
          <w:p w:rsidR="000870B8" w:rsidRPr="00730426" w:rsidRDefault="000870B8" w:rsidP="000870B8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0870B8" w:rsidRPr="00730426" w:rsidRDefault="000870B8" w:rsidP="000870B8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0870B8" w:rsidRPr="00730426" w:rsidRDefault="000870B8" w:rsidP="000870B8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</w:tbl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850"/>
        <w:gridCol w:w="3798"/>
        <w:gridCol w:w="737"/>
      </w:tblGrid>
      <w:tr w:rsidR="000870B8" w:rsidRP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Подрядчик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Заказчик</w:t>
            </w:r>
          </w:p>
        </w:tc>
      </w:tr>
      <w:tr w:rsidR="000870B8" w:rsidRP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</w:tr>
      <w:tr w:rsidR="000870B8" w:rsidRP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</w:t>
            </w:r>
          </w:p>
        </w:tc>
      </w:tr>
      <w:tr w:rsidR="000870B8" w:rsidRPr="000870B8" w:rsidTr="000870B8"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(должность, подпись)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379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(должность, подпись)</w:t>
            </w:r>
          </w:p>
        </w:tc>
        <w:tc>
          <w:tcPr>
            <w:tcW w:w="7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</w:tr>
      <w:tr w:rsidR="000870B8" w:rsidRP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</w:t>
            </w:r>
          </w:p>
        </w:tc>
      </w:tr>
      <w:tr w:rsidR="000870B8" w:rsidRPr="000870B8" w:rsidTr="000870B8"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(инициалы, фамилия)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379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(инициалы, фамилия)</w:t>
            </w:r>
          </w:p>
        </w:tc>
        <w:tc>
          <w:tcPr>
            <w:tcW w:w="7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 </w:t>
            </w:r>
          </w:p>
        </w:tc>
      </w:tr>
      <w:tr w:rsidR="000870B8" w:rsidRP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/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Pr="000870B8" w:rsidRDefault="000870B8" w:rsidP="000870B8">
            <w:r w:rsidRPr="000870B8">
              <w:t> </w:t>
            </w:r>
          </w:p>
        </w:tc>
      </w:tr>
    </w:tbl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 w:rsidR="000870B8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4</w:t>
      </w: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к договору строительного подряда</w:t>
      </w:r>
    </w:p>
    <w:p w:rsid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№ от «» 2023 г.</w:t>
      </w:r>
    </w:p>
    <w:p w:rsidR="000870B8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Pr="00730426" w:rsidRDefault="000870B8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0870B8" w:rsidTr="000870B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870B8" w:rsidTr="000870B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870B8" w:rsidTr="000870B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0870B8" w:rsidRDefault="000870B8" w:rsidP="000870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 </w:t>
      </w:r>
    </w:p>
    <w:p w:rsidR="000870B8" w:rsidRDefault="000870B8" w:rsidP="000870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ГРАФИК ПЛАТЕЖЕЙ ПРИ СТРОИТЕЛЬСТВЕ (ВЫПОЛНЕНИИ РАБОТ)</w:t>
      </w:r>
    </w:p>
    <w:p w:rsidR="000870B8" w:rsidRDefault="000870B8" w:rsidP="000870B8">
      <w:pPr>
        <w:widowControl w:val="0"/>
        <w:autoSpaceDE w:val="0"/>
        <w:autoSpaceDN w:val="0"/>
        <w:adjustRightInd w:val="0"/>
        <w:spacing w:before="200" w:after="0" w:line="24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____________ (наименование объекта)</w:t>
      </w:r>
    </w:p>
    <w:p w:rsidR="000870B8" w:rsidRDefault="000870B8" w:rsidP="000870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 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7"/>
        <w:gridCol w:w="2267"/>
        <w:gridCol w:w="1190"/>
        <w:gridCol w:w="1757"/>
        <w:gridCol w:w="2267"/>
      </w:tblGrid>
      <w:tr w:rsidR="000870B8" w:rsidTr="000870B8">
        <w:tc>
          <w:tcPr>
            <w:tcW w:w="15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Месяцы строительства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Стоимость работ по графику, тыс. рублей</w:t>
            </w:r>
          </w:p>
        </w:tc>
        <w:tc>
          <w:tcPr>
            <w:tcW w:w="5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Сумма платежей, тыс. рублей</w:t>
            </w:r>
          </w:p>
        </w:tc>
      </w:tr>
      <w:tr w:rsidR="000870B8" w:rsidTr="000870B8">
        <w:tc>
          <w:tcPr>
            <w:tcW w:w="15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0B8" w:rsidRDefault="000870B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0B8" w:rsidRDefault="000870B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</w:tr>
      <w:tr w:rsidR="000870B8" w:rsidTr="000870B8">
        <w:tc>
          <w:tcPr>
            <w:tcW w:w="15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0B8" w:rsidRDefault="000870B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0B8" w:rsidRDefault="000870B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0B8" w:rsidRDefault="000870B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аванс, включая целевой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оплата за выполненные работы</w:t>
            </w:r>
          </w:p>
        </w:tc>
      </w:tr>
      <w:tr w:rsidR="000870B8" w:rsidTr="000870B8"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0870B8" w:rsidTr="000870B8"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</w:tr>
    </w:tbl>
    <w:p w:rsidR="000870B8" w:rsidRDefault="000870B8" w:rsidP="000870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bookmarkStart w:id="6" w:name="20"/>
      <w:bookmarkEnd w:id="6"/>
      <w:r>
        <w:rPr>
          <w:rFonts w:ascii="Arial" w:hAnsi="Arial" w:cs="Arial"/>
          <w:color w:val="000000"/>
        </w:rPr>
        <w:t> 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850"/>
        <w:gridCol w:w="3798"/>
        <w:gridCol w:w="737"/>
      </w:tblGrid>
      <w:tr w:rsid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Подрядчик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Заказчик</w:t>
            </w:r>
          </w:p>
        </w:tc>
      </w:tr>
      <w:tr w:rsid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</w:t>
            </w:r>
          </w:p>
        </w:tc>
      </w:tr>
      <w:tr w:rsidR="000870B8" w:rsidTr="000870B8"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(должность, подпись)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379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(должность, подпись)</w:t>
            </w:r>
          </w:p>
        </w:tc>
        <w:tc>
          <w:tcPr>
            <w:tcW w:w="7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</w:tr>
      <w:tr w:rsid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</w:tr>
      <w:tr w:rsid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</w:t>
            </w:r>
          </w:p>
        </w:tc>
      </w:tr>
      <w:tr w:rsidR="000870B8" w:rsidTr="000870B8">
        <w:tc>
          <w:tcPr>
            <w:tcW w:w="368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(инициалы, фамилия)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  <w:tc>
          <w:tcPr>
            <w:tcW w:w="3798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(инициалы, фамилия)</w:t>
            </w:r>
          </w:p>
        </w:tc>
        <w:tc>
          <w:tcPr>
            <w:tcW w:w="7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</w:tr>
      <w:tr w:rsidR="000870B8" w:rsidTr="000870B8"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_________________</w:t>
            </w:r>
          </w:p>
        </w:tc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870B8" w:rsidRDefault="0008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 </w:t>
            </w:r>
          </w:p>
        </w:tc>
      </w:tr>
    </w:tbl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Pr="00730426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Приложение №5 </w:t>
      </w:r>
    </w:p>
    <w:p w:rsidR="000870B8" w:rsidRPr="00730426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к договору строительного подряда</w:t>
      </w:r>
    </w:p>
    <w:p w:rsidR="000870B8" w:rsidRPr="00730426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№ от «» 2023 г.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288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650"/>
        <w:gridCol w:w="141"/>
        <w:gridCol w:w="284"/>
        <w:gridCol w:w="709"/>
        <w:gridCol w:w="141"/>
        <w:gridCol w:w="142"/>
        <w:gridCol w:w="850"/>
        <w:gridCol w:w="5954"/>
        <w:gridCol w:w="425"/>
        <w:gridCol w:w="992"/>
      </w:tblGrid>
      <w:tr w:rsidR="00730426" w:rsidRPr="00730426" w:rsidTr="000351B1">
        <w:trPr>
          <w:cantSplit/>
          <w:trHeight w:val="135"/>
        </w:trPr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8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УНП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20"/>
        </w:trPr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 организации)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784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Генподрядчик (Подрядчик)</w:t>
            </w:r>
          </w:p>
        </w:tc>
        <w:tc>
          <w:tcPr>
            <w:tcW w:w="70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  <w:t xml:space="preserve">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УНП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48"/>
        </w:trPr>
        <w:tc>
          <w:tcPr>
            <w:tcW w:w="1784" w:type="dxa"/>
            <w:gridSpan w:val="4"/>
            <w:vMerge/>
            <w:tcBorders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 организации)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07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Субподрядчик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 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УНП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07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 организации)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Объект</w:t>
            </w:r>
          </w:p>
        </w:tc>
        <w:tc>
          <w:tcPr>
            <w:tcW w:w="9638" w:type="dxa"/>
            <w:gridSpan w:val="9"/>
            <w:tcBorders>
              <w:top w:val="nil"/>
              <w:left w:val="nil"/>
              <w:bottom w:val="single" w:sz="4" w:space="0" w:color="auto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57"/>
        </w:trPr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5"/>
            <w:tcBorders>
              <w:top w:val="nil"/>
              <w:left w:val="nil"/>
              <w:bottom w:val="nil"/>
            </w:tcBorders>
          </w:tcPr>
          <w:p w:rsidR="00730426" w:rsidRPr="00730426" w:rsidRDefault="00730426" w:rsidP="00730426">
            <w:pPr>
              <w:spacing w:after="0" w:line="240" w:lineRule="auto"/>
              <w:ind w:firstLine="20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(наименование,  адрес)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Часть объекта </w:t>
            </w:r>
          </w:p>
        </w:tc>
        <w:tc>
          <w:tcPr>
            <w:tcW w:w="921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92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63" w:type="dxa"/>
            <w:gridSpan w:val="5"/>
            <w:tcBorders>
              <w:top w:val="nil"/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firstLine="20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2067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Договор подряда (субподряда) </w:t>
            </w:r>
          </w:p>
        </w:tc>
        <w:tc>
          <w:tcPr>
            <w:tcW w:w="8221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9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firstLine="1735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(дата, номер)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Источник финансирования</w:t>
            </w:r>
          </w:p>
        </w:tc>
        <w:tc>
          <w:tcPr>
            <w:tcW w:w="8363" w:type="dxa"/>
            <w:gridSpan w:val="5"/>
            <w:tcBorders>
              <w:top w:val="nil"/>
              <w:left w:val="nil"/>
              <w:bottom w:val="single" w:sz="4" w:space="0" w:color="auto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</w:p>
        </w:tc>
      </w:tr>
    </w:tbl>
    <w:p w:rsidR="00730426" w:rsidRPr="00730426" w:rsidRDefault="00730426" w:rsidP="00730426">
      <w:pPr>
        <w:spacing w:after="0" w:line="247" w:lineRule="auto"/>
        <w:jc w:val="center"/>
        <w:rPr>
          <w:rFonts w:ascii="Times New Roman" w:eastAsia="Arial Unicode MS" w:hAnsi="Times New Roman" w:cs="Times New Roman"/>
          <w:b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color w:val="000000"/>
          <w:sz w:val="16"/>
          <w:szCs w:val="16"/>
          <w:lang w:eastAsia="ru-RU"/>
        </w:rPr>
        <w:t>Ведомость</w:t>
      </w:r>
    </w:p>
    <w:p w:rsidR="00730426" w:rsidRPr="00730426" w:rsidRDefault="00730426" w:rsidP="00730426">
      <w:pPr>
        <w:spacing w:after="0" w:line="247" w:lineRule="auto"/>
        <w:jc w:val="center"/>
        <w:rPr>
          <w:rFonts w:ascii="Times New Roman" w:eastAsia="Arial Unicode MS" w:hAnsi="Times New Roman" w:cs="Times New Roman"/>
          <w:b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color w:val="000000"/>
          <w:sz w:val="16"/>
          <w:szCs w:val="16"/>
          <w:lang w:eastAsia="ru-RU"/>
        </w:rPr>
        <w:t xml:space="preserve"> фактически выполненных </w:t>
      </w:r>
      <w:proofErr w:type="gramStart"/>
      <w:r w:rsidRPr="00730426">
        <w:rPr>
          <w:rFonts w:ascii="Times New Roman" w:eastAsia="Arial Unicode MS" w:hAnsi="Times New Roman" w:cs="Times New Roman"/>
          <w:b/>
          <w:color w:val="000000"/>
          <w:sz w:val="16"/>
          <w:szCs w:val="16"/>
          <w:lang w:eastAsia="ru-RU"/>
        </w:rPr>
        <w:t>строительно- монтажных</w:t>
      </w:r>
      <w:proofErr w:type="gramEnd"/>
      <w:r w:rsidRPr="00730426">
        <w:rPr>
          <w:rFonts w:ascii="Times New Roman" w:eastAsia="Arial Unicode MS" w:hAnsi="Times New Roman" w:cs="Times New Roman"/>
          <w:b/>
          <w:color w:val="000000"/>
          <w:sz w:val="16"/>
          <w:szCs w:val="16"/>
          <w:lang w:eastAsia="ru-RU"/>
        </w:rPr>
        <w:t xml:space="preserve"> (пусконаладочных)  работ.</w:t>
      </w:r>
    </w:p>
    <w:p w:rsidR="00730426" w:rsidRPr="00730426" w:rsidRDefault="00730426" w:rsidP="0073042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  <w:t>за ____________</w:t>
      </w:r>
      <w:r w:rsidRPr="00730426"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u w:val="single"/>
          <w:lang w:eastAsia="ru-RU"/>
        </w:rPr>
        <w:t xml:space="preserve"> 202__</w:t>
      </w:r>
      <w:r w:rsidRPr="00730426"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  <w:t xml:space="preserve"> года </w:t>
      </w:r>
    </w:p>
    <w:p w:rsidR="00730426" w:rsidRPr="00730426" w:rsidRDefault="00730426" w:rsidP="00730426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12"/>
          <w:szCs w:val="12"/>
          <w:lang w:eastAsia="ru-RU"/>
        </w:rPr>
      </w:pPr>
    </w:p>
    <w:tbl>
      <w:tblPr>
        <w:tblW w:w="1036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"/>
        <w:gridCol w:w="425"/>
        <w:gridCol w:w="767"/>
        <w:gridCol w:w="2286"/>
        <w:gridCol w:w="709"/>
        <w:gridCol w:w="709"/>
        <w:gridCol w:w="850"/>
        <w:gridCol w:w="851"/>
        <w:gridCol w:w="709"/>
        <w:gridCol w:w="992"/>
        <w:gridCol w:w="709"/>
        <w:gridCol w:w="992"/>
      </w:tblGrid>
      <w:tr w:rsidR="00730426" w:rsidRPr="00730426" w:rsidTr="000351B1">
        <w:trPr>
          <w:cantSplit/>
          <w:trHeight w:val="61"/>
          <w:tblHeader/>
        </w:trPr>
        <w:tc>
          <w:tcPr>
            <w:tcW w:w="791" w:type="dxa"/>
            <w:gridSpan w:val="2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Номер</w:t>
            </w:r>
          </w:p>
        </w:tc>
        <w:tc>
          <w:tcPr>
            <w:tcW w:w="767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113" w:right="-113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Обоснование</w:t>
            </w:r>
          </w:p>
        </w:tc>
        <w:tc>
          <w:tcPr>
            <w:tcW w:w="2286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видов работ и материальных  ресурсов</w:t>
            </w:r>
          </w:p>
        </w:tc>
        <w:tc>
          <w:tcPr>
            <w:tcW w:w="709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u w:val="single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 xml:space="preserve">Единица 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u w:val="single"/>
                <w:lang w:eastAsia="ru-RU"/>
              </w:rPr>
              <w:t>измерения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u w:val="single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Количество</w:t>
            </w:r>
          </w:p>
        </w:tc>
        <w:tc>
          <w:tcPr>
            <w:tcW w:w="709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Трудо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-затраты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, человеко-часы</w:t>
            </w:r>
          </w:p>
        </w:tc>
        <w:tc>
          <w:tcPr>
            <w:tcW w:w="5103" w:type="dxa"/>
            <w:gridSpan w:val="6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Стоимость: единица измерения / всего, руб.</w:t>
            </w:r>
          </w:p>
        </w:tc>
      </w:tr>
      <w:tr w:rsidR="00730426" w:rsidRPr="00730426" w:rsidTr="000351B1">
        <w:trPr>
          <w:cantSplit/>
          <w:trHeight w:val="173"/>
          <w:tblHeader/>
        </w:trPr>
        <w:tc>
          <w:tcPr>
            <w:tcW w:w="366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val="en-US" w:eastAsia="ru-RU"/>
              </w:rPr>
              <w:t>/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п</w:t>
            </w:r>
          </w:p>
        </w:tc>
        <w:tc>
          <w:tcPr>
            <w:tcW w:w="425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пози-ции</w:t>
            </w:r>
            <w:proofErr w:type="spellEnd"/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 xml:space="preserve"> по смете</w:t>
            </w:r>
          </w:p>
        </w:tc>
        <w:tc>
          <w:tcPr>
            <w:tcW w:w="767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заработная плата  рабочих</w:t>
            </w:r>
          </w:p>
        </w:tc>
        <w:tc>
          <w:tcPr>
            <w:tcW w:w="1560" w:type="dxa"/>
            <w:gridSpan w:val="2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эксплуатация машин</w:t>
            </w:r>
          </w:p>
        </w:tc>
        <w:tc>
          <w:tcPr>
            <w:tcW w:w="992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материальные ресурсы</w:t>
            </w:r>
          </w:p>
        </w:tc>
        <w:tc>
          <w:tcPr>
            <w:tcW w:w="709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тран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c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порт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общая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 xml:space="preserve"> стоимость</w:t>
            </w:r>
          </w:p>
        </w:tc>
      </w:tr>
      <w:tr w:rsidR="00730426" w:rsidRPr="00730426" w:rsidTr="000351B1">
        <w:trPr>
          <w:cantSplit/>
          <w:trHeight w:val="235"/>
          <w:tblHeader/>
        </w:trPr>
        <w:tc>
          <w:tcPr>
            <w:tcW w:w="366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67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 xml:space="preserve">в том числе 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заработнаяплата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57"/>
          <w:tblHeader/>
        </w:trPr>
        <w:tc>
          <w:tcPr>
            <w:tcW w:w="366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67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113" w:right="-113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286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12</w:t>
            </w:r>
          </w:p>
        </w:tc>
      </w:tr>
      <w:tr w:rsidR="00730426" w:rsidRPr="00730426" w:rsidTr="000351B1">
        <w:trPr>
          <w:cantSplit/>
          <w:trHeight w:val="61"/>
          <w:tblHeader/>
        </w:trPr>
        <w:tc>
          <w:tcPr>
            <w:tcW w:w="10365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6"/>
                <w:szCs w:val="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48"/>
        </w:trPr>
        <w:tc>
          <w:tcPr>
            <w:tcW w:w="366" w:type="dxa"/>
            <w:vMerge w:val="restart"/>
          </w:tcPr>
          <w:p w:rsidR="00730426" w:rsidRPr="00730426" w:rsidRDefault="00730426" w:rsidP="00730426">
            <w:pPr>
              <w:numPr>
                <w:ilvl w:val="0"/>
                <w:numId w:val="38"/>
              </w:numPr>
              <w:autoSpaceDE w:val="0"/>
              <w:autoSpaceDN w:val="0"/>
              <w:spacing w:before="60" w:after="0" w:line="240" w:lineRule="auto"/>
              <w:ind w:left="300" w:right="-57" w:hanging="3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425" w:type="dxa"/>
            <w:vMerge w:val="restart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0.</w:t>
            </w:r>
          </w:p>
        </w:tc>
        <w:tc>
          <w:tcPr>
            <w:tcW w:w="767" w:type="dxa"/>
            <w:vMerge w:val="restart"/>
          </w:tcPr>
          <w:p w:rsidR="00730426" w:rsidRPr="00730426" w:rsidRDefault="00730426" w:rsidP="00730426">
            <w:pPr>
              <w:spacing w:before="60" w:after="0" w:line="240" w:lineRule="auto"/>
              <w:ind w:left="-113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  <w:p w:rsidR="00730426" w:rsidRPr="00730426" w:rsidRDefault="00730426" w:rsidP="00730426">
            <w:pPr>
              <w:spacing w:before="60" w:after="0" w:line="240" w:lineRule="auto"/>
              <w:ind w:left="-113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0"/>
                <w:szCs w:val="10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val="en-US" w:eastAsia="ru-RU"/>
              </w:rPr>
              <w:t xml:space="preserve"> </w:t>
            </w:r>
          </w:p>
        </w:tc>
        <w:tc>
          <w:tcPr>
            <w:tcW w:w="2286" w:type="dxa"/>
            <w:vMerge w:val="restart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709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709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48"/>
        </w:trPr>
        <w:tc>
          <w:tcPr>
            <w:tcW w:w="366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67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val="en-US" w:eastAsia="ru-RU"/>
              </w:rPr>
            </w:pPr>
          </w:p>
        </w:tc>
        <w:tc>
          <w:tcPr>
            <w:tcW w:w="851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val="en-US" w:eastAsia="ru-RU"/>
              </w:rPr>
            </w:pP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0"/>
                <w:szCs w:val="10"/>
                <w:lang w:val="en-US"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 xml:space="preserve"> 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val="en-US" w:eastAsia="ru-RU"/>
              </w:rPr>
            </w:pP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val="en-US"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 xml:space="preserve"> </w:t>
            </w: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cantSplit/>
          <w:trHeight w:val="48"/>
        </w:trPr>
        <w:tc>
          <w:tcPr>
            <w:tcW w:w="10365" w:type="dxa"/>
            <w:gridSpan w:val="12"/>
            <w:tcBorders>
              <w:top w:val="nil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6"/>
                <w:szCs w:val="6"/>
                <w:lang w:val="en-US" w:eastAsia="ru-RU"/>
              </w:rPr>
            </w:pP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cantSplit/>
          <w:trHeight w:val="284"/>
        </w:trPr>
        <w:tc>
          <w:tcPr>
            <w:tcW w:w="366" w:type="dxa"/>
            <w:tcBorders>
              <w:right w:val="nil"/>
            </w:tcBorders>
          </w:tcPr>
          <w:p w:rsidR="00730426" w:rsidRPr="00730426" w:rsidRDefault="00730426" w:rsidP="00730426">
            <w:pPr>
              <w:spacing w:before="60" w:after="12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" w:name="OLE_LINK1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87" w:type="dxa"/>
            <w:gridSpan w:val="4"/>
            <w:tcBorders>
              <w:left w:val="nil"/>
            </w:tcBorders>
          </w:tcPr>
          <w:p w:rsidR="00730426" w:rsidRPr="00730426" w:rsidRDefault="00730426" w:rsidP="00730426">
            <w:pPr>
              <w:spacing w:before="60" w:after="0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850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851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cantSplit/>
          <w:trHeight w:val="113"/>
        </w:trPr>
        <w:tc>
          <w:tcPr>
            <w:tcW w:w="366" w:type="dxa"/>
            <w:tcBorders>
              <w:bottom w:val="nil"/>
              <w:right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7" w:type="dxa"/>
            <w:gridSpan w:val="4"/>
            <w:tcBorders>
              <w:left w:val="nil"/>
              <w:bottom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cantSplit/>
          <w:trHeight w:val="113"/>
        </w:trPr>
        <w:tc>
          <w:tcPr>
            <w:tcW w:w="366" w:type="dxa"/>
            <w:tcBorders>
              <w:top w:val="nil"/>
              <w:right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8" w:name="OLE_LINK2"/>
            <w:bookmarkEnd w:id="7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187" w:type="dxa"/>
            <w:gridSpan w:val="4"/>
            <w:tcBorders>
              <w:top w:val="nil"/>
              <w:left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материалы заказчика</w:t>
            </w:r>
          </w:p>
        </w:tc>
        <w:tc>
          <w:tcPr>
            <w:tcW w:w="709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709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709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</w:tr>
      <w:bookmarkEnd w:id="8"/>
      <w:tr w:rsidR="00730426" w:rsidRPr="00730426" w:rsidTr="000351B1">
        <w:tblPrEx>
          <w:tblLook w:val="00A0" w:firstRow="1" w:lastRow="0" w:firstColumn="1" w:lastColumn="0" w:noHBand="0" w:noVBand="0"/>
        </w:tblPrEx>
        <w:trPr>
          <w:cantSplit/>
          <w:trHeight w:val="113"/>
        </w:trPr>
        <w:tc>
          <w:tcPr>
            <w:tcW w:w="366" w:type="dxa"/>
            <w:tcBorders>
              <w:right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187" w:type="dxa"/>
            <w:gridSpan w:val="4"/>
            <w:tcBorders>
              <w:left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материалы подрядчика</w:t>
            </w: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850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851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</w:tr>
      <w:tr w:rsidR="00730426" w:rsidRPr="00730426" w:rsidTr="000351B1">
        <w:tblPrEx>
          <w:tblBorders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366" w:type="dxa"/>
            <w:vAlign w:val="center"/>
          </w:tcPr>
          <w:p w:rsidR="00730426" w:rsidRPr="00730426" w:rsidRDefault="00730426" w:rsidP="00730426">
            <w:pPr>
              <w:spacing w:before="40" w:after="4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val="en-US" w:eastAsia="ru-RU"/>
              </w:rPr>
              <w:t xml:space="preserve"> </w:t>
            </w:r>
          </w:p>
        </w:tc>
        <w:tc>
          <w:tcPr>
            <w:tcW w:w="9999" w:type="dxa"/>
            <w:gridSpan w:val="11"/>
          </w:tcPr>
          <w:p w:rsidR="00730426" w:rsidRPr="00730426" w:rsidRDefault="00730426" w:rsidP="00730426">
            <w:pPr>
              <w:spacing w:before="40" w:after="40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Сумма прописью  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</w:p>
        </w:tc>
      </w:tr>
    </w:tbl>
    <w:p w:rsidR="00730426" w:rsidRPr="00730426" w:rsidRDefault="00730426" w:rsidP="00730426">
      <w:pPr>
        <w:spacing w:before="60" w:after="60" w:line="240" w:lineRule="auto"/>
        <w:ind w:firstLine="284"/>
        <w:rPr>
          <w:rFonts w:ascii="Times New Roman" w:eastAsia="Arial Unicode MS" w:hAnsi="Times New Roman" w:cs="Times New Roman"/>
          <w:bCs/>
          <w:iCs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iCs/>
          <w:color w:val="000000"/>
          <w:sz w:val="16"/>
          <w:szCs w:val="16"/>
          <w:lang w:eastAsia="ru-RU"/>
        </w:rPr>
        <w:t>Качество работ соответствует требованиям технических нормативных правовых актов.</w:t>
      </w:r>
    </w:p>
    <w:tbl>
      <w:tblPr>
        <w:tblW w:w="10553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116"/>
        <w:gridCol w:w="122"/>
        <w:gridCol w:w="979"/>
        <w:gridCol w:w="1899"/>
        <w:gridCol w:w="851"/>
        <w:gridCol w:w="935"/>
        <w:gridCol w:w="190"/>
        <w:gridCol w:w="236"/>
        <w:gridCol w:w="236"/>
        <w:gridCol w:w="236"/>
        <w:gridCol w:w="945"/>
        <w:gridCol w:w="1702"/>
        <w:gridCol w:w="900"/>
        <w:gridCol w:w="375"/>
        <w:gridCol w:w="457"/>
        <w:gridCol w:w="138"/>
        <w:gridCol w:w="236"/>
      </w:tblGrid>
      <w:tr w:rsidR="00730426" w:rsidRPr="00730426" w:rsidTr="000351B1">
        <w:trPr>
          <w:gridAfter w:val="2"/>
          <w:wAfter w:w="374" w:type="dxa"/>
          <w:cantSplit/>
          <w:trHeight w:val="207"/>
        </w:trPr>
        <w:tc>
          <w:tcPr>
            <w:tcW w:w="5328" w:type="dxa"/>
            <w:gridSpan w:val="8"/>
            <w:vAlign w:val="center"/>
          </w:tcPr>
          <w:p w:rsidR="00730426" w:rsidRPr="00730426" w:rsidRDefault="00730426" w:rsidP="00730426">
            <w:pPr>
              <w:keepNext/>
              <w:autoSpaceDE w:val="0"/>
              <w:autoSpaceDN w:val="0"/>
              <w:spacing w:after="0" w:line="240" w:lineRule="auto"/>
              <w:ind w:left="-57"/>
              <w:outlineLvl w:val="2"/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  <w:t>Сдал</w:t>
            </w:r>
          </w:p>
        </w:tc>
        <w:tc>
          <w:tcPr>
            <w:tcW w:w="236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Принял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1217" w:type="dxa"/>
            <w:gridSpan w:val="3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Генподрядчик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(Подрядчик)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(Субподрядчик)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(Генподрядчик)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gridAfter w:val="2"/>
          <w:wAfter w:w="374" w:type="dxa"/>
        </w:trPr>
        <w:tc>
          <w:tcPr>
            <w:tcW w:w="1217" w:type="dxa"/>
            <w:gridSpan w:val="3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5328" w:type="dxa"/>
            <w:gridSpan w:val="8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Дата подписания   « ____ » ________________ 20 ___ г.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149" w:right="-57" w:hanging="149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Дата подписания   « ____ » ________________ 20 ___ г.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5328" w:type="dxa"/>
            <w:gridSpan w:val="8"/>
          </w:tcPr>
          <w:p w:rsidR="00730426" w:rsidRPr="00730426" w:rsidRDefault="00730426" w:rsidP="00730426">
            <w:pPr>
              <w:spacing w:before="12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Документы для рассмотрения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получены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Заказчиком (Генподрядчиком)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before="12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</w:tcPr>
          <w:p w:rsidR="00730426" w:rsidRPr="00730426" w:rsidRDefault="00730426" w:rsidP="00730426">
            <w:pPr>
              <w:spacing w:before="120" w:after="0" w:line="240" w:lineRule="auto"/>
              <w:ind w:left="149" w:right="-57" w:hanging="149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Документы от Заказчика (Генподрядчика)</w:t>
            </w:r>
          </w:p>
          <w:p w:rsidR="00730426" w:rsidRPr="00730426" w:rsidRDefault="00730426" w:rsidP="00730426">
            <w:pPr>
              <w:spacing w:after="0" w:line="240" w:lineRule="auto"/>
              <w:ind w:left="149" w:right="-57" w:hanging="149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получены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Подрядчиком (Субподрядчиком)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5328" w:type="dxa"/>
            <w:gridSpan w:val="8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« _____ » ___________________________  20 ____ г.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261" w:right="-57" w:hanging="261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« _____ » ___________________________  20 ____ г.</w:t>
            </w:r>
          </w:p>
        </w:tc>
      </w:tr>
      <w:tr w:rsidR="00730426" w:rsidRPr="00730426" w:rsidTr="000351B1">
        <w:trPr>
          <w:cantSplit/>
        </w:trPr>
        <w:tc>
          <w:tcPr>
            <w:tcW w:w="238" w:type="dxa"/>
            <w:gridSpan w:val="2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</w:trPr>
        <w:tc>
          <w:tcPr>
            <w:tcW w:w="238" w:type="dxa"/>
            <w:gridSpan w:val="2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5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7" w:type="dxa"/>
            <w:gridSpan w:val="6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gridBefore w:val="1"/>
          <w:gridAfter w:val="3"/>
          <w:wBefore w:w="116" w:type="dxa"/>
          <w:wAfter w:w="831" w:type="dxa"/>
        </w:trPr>
        <w:tc>
          <w:tcPr>
            <w:tcW w:w="4786" w:type="dxa"/>
            <w:gridSpan w:val="5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ЗАКАЗЧИК: 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Первый заместитель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генерального</w:t>
            </w:r>
            <w:proofErr w:type="gramEnd"/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директора - главный инженер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</w:rPr>
              <w:t>Д.В.Демяшкевич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  <w:tc>
          <w:tcPr>
            <w:tcW w:w="4820" w:type="dxa"/>
            <w:gridSpan w:val="8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  <w:r w:rsidRPr="00730426">
              <w:rPr>
                <w:rFonts w:ascii="Times New Roman" w:eastAsia="Arial Unicode MS" w:hAnsi="Times New Roman" w:cs="Times New Roman"/>
                <w:caps/>
              </w:rPr>
              <w:t>Генподрядчик: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Директор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____________________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</w:tr>
    </w:tbl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sectPr w:rsidR="00730426" w:rsidRPr="00730426" w:rsidSect="00730426">
          <w:footerReference w:type="default" r:id="rId9"/>
          <w:pgSz w:w="11905" w:h="16837"/>
          <w:pgMar w:top="993" w:right="848" w:bottom="3072" w:left="1418" w:header="0" w:footer="3" w:gutter="0"/>
          <w:cols w:space="720"/>
          <w:noEndnote/>
          <w:docGrid w:linePitch="360"/>
        </w:sect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№6 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к договору строительного подряда </w:t>
      </w:r>
    </w:p>
    <w:p w:rsidR="00730426" w:rsidRPr="00730426" w:rsidRDefault="000351B1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№</w:t>
      </w:r>
      <w:r w:rsidR="00730426"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от «»  2023 г.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082" w:tblpY="100"/>
        <w:tblW w:w="15312" w:type="dxa"/>
        <w:tblLayout w:type="fixed"/>
        <w:tblLook w:val="0000" w:firstRow="0" w:lastRow="0" w:firstColumn="0" w:lastColumn="0" w:noHBand="0" w:noVBand="0"/>
      </w:tblPr>
      <w:tblGrid>
        <w:gridCol w:w="2492"/>
        <w:gridCol w:w="10915"/>
        <w:gridCol w:w="567"/>
        <w:gridCol w:w="1338"/>
      </w:tblGrid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УНП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(наименование организации)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vMerge w:val="restart"/>
            <w:tcBorders>
              <w:top w:val="nil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Генподрядчик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(подрядчик)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  <w:t xml:space="preserve">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УНП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48"/>
        </w:trPr>
        <w:tc>
          <w:tcPr>
            <w:tcW w:w="2492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(наименование организации)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Субподрядчик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  <w:t xml:space="preserve">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УНП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(наименование организации)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Объект</w:t>
            </w:r>
          </w:p>
        </w:tc>
        <w:tc>
          <w:tcPr>
            <w:tcW w:w="12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20" w:type="dxa"/>
            <w:gridSpan w:val="3"/>
            <w:tcBorders>
              <w:top w:val="nil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 w:firstLine="4545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(наименование,  адрес)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Часть объекта</w:t>
            </w:r>
          </w:p>
        </w:tc>
        <w:tc>
          <w:tcPr>
            <w:tcW w:w="12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20" w:type="dxa"/>
            <w:gridSpan w:val="3"/>
            <w:tcBorders>
              <w:top w:val="single" w:sz="4" w:space="0" w:color="auto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 w:firstLine="4545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Договор подряда (субподряда)</w:t>
            </w:r>
          </w:p>
        </w:tc>
        <w:tc>
          <w:tcPr>
            <w:tcW w:w="12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820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firstLine="4488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(дата, номер)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2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730426" w:rsidRPr="00730426" w:rsidRDefault="00730426" w:rsidP="0073042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16"/>
          <w:szCs w:val="16"/>
          <w:lang w:val="en-US" w:eastAsia="ru-RU"/>
        </w:rPr>
      </w:pPr>
    </w:p>
    <w:p w:rsidR="00730426" w:rsidRPr="00730426" w:rsidRDefault="00730426" w:rsidP="00730426">
      <w:pPr>
        <w:spacing w:after="0" w:line="240" w:lineRule="auto"/>
        <w:ind w:left="-4344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  <w:t xml:space="preserve">А К Т СДАЧИ - ПРИЕМКИ ВЫПОЛНЕННЫХ ПУСКОНАЛАДОЧНЫХ РАБОТ № </w:t>
      </w:r>
    </w:p>
    <w:p w:rsidR="00730426" w:rsidRPr="00730426" w:rsidRDefault="00730426" w:rsidP="00730426">
      <w:pPr>
        <w:spacing w:after="0" w:line="240" w:lineRule="auto"/>
        <w:ind w:left="-4163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  <w:t>за ___________ 202__ года</w:t>
      </w:r>
    </w:p>
    <w:tbl>
      <w:tblPr>
        <w:tblpPr w:leftFromText="180" w:rightFromText="180" w:vertAnchor="text" w:horzAnchor="page" w:tblpX="1082" w:tblpY="468"/>
        <w:tblW w:w="1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386"/>
        <w:gridCol w:w="851"/>
        <w:gridCol w:w="992"/>
        <w:gridCol w:w="1134"/>
        <w:gridCol w:w="992"/>
        <w:gridCol w:w="1134"/>
        <w:gridCol w:w="993"/>
        <w:gridCol w:w="1134"/>
        <w:gridCol w:w="993"/>
        <w:gridCol w:w="1135"/>
      </w:tblGrid>
      <w:tr w:rsidR="00730426" w:rsidRPr="00730426" w:rsidTr="000351B1">
        <w:trPr>
          <w:trHeight w:val="184"/>
          <w:tblHeader/>
        </w:trPr>
        <w:tc>
          <w:tcPr>
            <w:tcW w:w="850" w:type="dxa"/>
            <w:vMerge w:val="restart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Обосно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-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вание</w:t>
            </w:r>
            <w:proofErr w:type="spellEnd"/>
            <w:proofErr w:type="gramEnd"/>
          </w:p>
        </w:tc>
        <w:tc>
          <w:tcPr>
            <w:tcW w:w="5386" w:type="dxa"/>
            <w:vMerge w:val="restart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видов работ, этапов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Объём  и стоимость в договорной (контрактной) цене, всего </w:t>
            </w:r>
          </w:p>
        </w:tc>
        <w:tc>
          <w:tcPr>
            <w:tcW w:w="4253" w:type="dxa"/>
            <w:gridSpan w:val="4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Выполнено</w:t>
            </w:r>
          </w:p>
        </w:tc>
        <w:tc>
          <w:tcPr>
            <w:tcW w:w="2128" w:type="dxa"/>
            <w:gridSpan w:val="2"/>
            <w:vMerge w:val="restart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Остаток</w:t>
            </w:r>
          </w:p>
        </w:tc>
      </w:tr>
      <w:tr w:rsidR="00730426" w:rsidRPr="00730426" w:rsidTr="000351B1">
        <w:trPr>
          <w:trHeight w:val="183"/>
          <w:tblHeader/>
        </w:trPr>
        <w:tc>
          <w:tcPr>
            <w:tcW w:w="850" w:type="dxa"/>
            <w:vMerge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vMerge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 начала строительства</w:t>
            </w:r>
          </w:p>
        </w:tc>
        <w:tc>
          <w:tcPr>
            <w:tcW w:w="2127" w:type="dxa"/>
            <w:gridSpan w:val="2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 том числе в отчетном периоде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trHeight w:val="297"/>
          <w:tblHeader/>
        </w:trPr>
        <w:tc>
          <w:tcPr>
            <w:tcW w:w="850" w:type="dxa"/>
            <w:vMerge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vMerge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зм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Стоимость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Стоимость</w:t>
            </w: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Стоимость</w:t>
            </w: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Стоимость</w:t>
            </w:r>
          </w:p>
        </w:tc>
      </w:tr>
      <w:tr w:rsidR="00730426" w:rsidRPr="00730426" w:rsidTr="000351B1">
        <w:trPr>
          <w:tblHeader/>
        </w:trPr>
        <w:tc>
          <w:tcPr>
            <w:tcW w:w="850" w:type="dxa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</w:tcPr>
          <w:p w:rsidR="00730426" w:rsidRPr="00730426" w:rsidRDefault="00730426" w:rsidP="00730426">
            <w:pPr>
              <w:tabs>
                <w:tab w:val="left" w:pos="743"/>
                <w:tab w:val="center" w:pos="4677"/>
                <w:tab w:val="right" w:pos="9355"/>
              </w:tabs>
              <w:spacing w:after="0" w:line="240" w:lineRule="auto"/>
              <w:ind w:left="-57" w:right="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43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30426" w:rsidRPr="00730426" w:rsidTr="000351B1">
        <w:tc>
          <w:tcPr>
            <w:tcW w:w="850" w:type="dxa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386" w:type="dxa"/>
          </w:tcPr>
          <w:p w:rsidR="00730426" w:rsidRPr="00730426" w:rsidRDefault="00730426" w:rsidP="00730426">
            <w:pPr>
              <w:tabs>
                <w:tab w:val="left" w:pos="743"/>
                <w:tab w:val="center" w:pos="4677"/>
                <w:tab w:val="right" w:pos="9355"/>
              </w:tabs>
              <w:spacing w:before="40" w:after="40" w:line="240" w:lineRule="auto"/>
              <w:ind w:left="-57" w:right="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43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6236" w:type="dxa"/>
            <w:gridSpan w:val="2"/>
            <w:tcBorders>
              <w:top w:val="nil"/>
              <w:left w:val="nil"/>
              <w:right w:val="nil"/>
            </w:tcBorders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8"/>
                <w:szCs w:val="8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6236" w:type="dxa"/>
            <w:gridSpan w:val="2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Итого по неизменной договорной (контрактной) цене (с учетом прогнозного индекса цен в строительстве в нормативный период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6236" w:type="dxa"/>
            <w:gridSpan w:val="2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Сумма корректировки неизменной договорной (контрактной) цены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30426" w:rsidRPr="00730426" w:rsidTr="000351B1">
        <w:tc>
          <w:tcPr>
            <w:tcW w:w="6236" w:type="dxa"/>
            <w:gridSpan w:val="2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Всего стоимость работ по неизменной договорной (контрактной) цене с учетом суммы корректировки                                                                                                                   в 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30426" w:rsidRPr="00730426" w:rsidTr="000351B1">
        <w:tc>
          <w:tcPr>
            <w:tcW w:w="6236" w:type="dxa"/>
            <w:gridSpan w:val="2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firstLine="3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Сумма отчислений в фонды развития строительной отрасли по ставке  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right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30426" w:rsidRPr="00730426" w:rsidTr="000351B1">
        <w:tc>
          <w:tcPr>
            <w:tcW w:w="6236" w:type="dxa"/>
            <w:gridSpan w:val="2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firstLine="3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Сумма налога при упрощенной системе налогообложения по ставке   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30426" w:rsidRPr="00730426" w:rsidTr="000351B1">
        <w:tc>
          <w:tcPr>
            <w:tcW w:w="6236" w:type="dxa"/>
            <w:gridSpan w:val="2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firstLine="3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Сумма НДС по ставке  20 %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30426" w:rsidRPr="00730426" w:rsidTr="000351B1">
        <w:tc>
          <w:tcPr>
            <w:tcW w:w="6236" w:type="dxa"/>
            <w:gridSpan w:val="2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rPr>
                <w:rFonts w:ascii="Times New Roman" w:eastAsia="Arial Unicode MS" w:hAnsi="Times New Roman" w:cs="Times New Roman"/>
                <w:b/>
                <w:i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i/>
                <w:color w:val="000000"/>
                <w:sz w:val="16"/>
                <w:szCs w:val="16"/>
                <w:lang w:eastAsia="ru-RU"/>
              </w:rPr>
              <w:t>Справочно:</w:t>
            </w:r>
          </w:p>
        </w:tc>
        <w:tc>
          <w:tcPr>
            <w:tcW w:w="9358" w:type="dxa"/>
            <w:gridSpan w:val="9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6236" w:type="dxa"/>
            <w:gridSpan w:val="2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стоимость работ для статистической отчетности подрядчика (определяется с учетом 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стоимости использованных в расчетном периоде материалов заказчика и сумм, учитываемых при расчетах за выполненные работы в связи с корректировкой неизменной договорной (контрактной) цены</w:t>
            </w:r>
            <w:proofErr w:type="gramEnd"/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6236" w:type="dxa"/>
            <w:gridSpan w:val="2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lastRenderedPageBreak/>
              <w:t>Сумма прописью</w:t>
            </w:r>
          </w:p>
        </w:tc>
        <w:tc>
          <w:tcPr>
            <w:tcW w:w="9358" w:type="dxa"/>
            <w:gridSpan w:val="9"/>
          </w:tcPr>
          <w:p w:rsidR="00730426" w:rsidRPr="00730426" w:rsidRDefault="00730426" w:rsidP="00730426">
            <w:pPr>
              <w:spacing w:before="40" w:after="40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 w:eastAsia="ru-RU"/>
              </w:rPr>
              <w:t>Ноль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 w:eastAsia="ru-RU"/>
              </w:rPr>
              <w:t>руб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 w:eastAsia="ru-RU"/>
              </w:rPr>
              <w:t xml:space="preserve">. 00 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 w:eastAsia="ru-RU"/>
              </w:rPr>
              <w:t>коп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 w:eastAsia="ru-RU"/>
              </w:rPr>
              <w:t>.</w:t>
            </w:r>
          </w:p>
        </w:tc>
      </w:tr>
    </w:tbl>
    <w:p w:rsidR="00730426" w:rsidRPr="00730426" w:rsidRDefault="00730426" w:rsidP="00730426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8"/>
          <w:szCs w:val="8"/>
          <w:lang w:eastAsia="ru-RU"/>
        </w:rPr>
      </w:pPr>
    </w:p>
    <w:p w:rsidR="00730426" w:rsidRPr="00730426" w:rsidRDefault="00730426" w:rsidP="00730426">
      <w:pPr>
        <w:spacing w:before="120" w:after="120" w:line="240" w:lineRule="auto"/>
        <w:ind w:left="-3982"/>
        <w:rPr>
          <w:rFonts w:ascii="Times New Roman" w:eastAsia="Arial Unicode MS" w:hAnsi="Times New Roman" w:cs="Times New Roman"/>
          <w:bCs/>
          <w:iCs/>
          <w:color w:val="000000"/>
          <w:sz w:val="18"/>
          <w:szCs w:val="18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iCs/>
          <w:color w:val="000000"/>
          <w:sz w:val="18"/>
          <w:szCs w:val="18"/>
          <w:lang w:eastAsia="ru-RU"/>
        </w:rPr>
        <w:t>Качество работ  соответствует требованиям технических нормативных правовых актов</w:t>
      </w:r>
    </w:p>
    <w:tbl>
      <w:tblPr>
        <w:tblW w:w="13575" w:type="dxa"/>
        <w:tblInd w:w="-4163" w:type="dxa"/>
        <w:tblLayout w:type="fixed"/>
        <w:tblLook w:val="00A0" w:firstRow="1" w:lastRow="0" w:firstColumn="1" w:lastColumn="0" w:noHBand="0" w:noVBand="0"/>
      </w:tblPr>
      <w:tblGrid>
        <w:gridCol w:w="238"/>
        <w:gridCol w:w="1245"/>
        <w:gridCol w:w="2096"/>
        <w:gridCol w:w="851"/>
        <w:gridCol w:w="1124"/>
        <w:gridCol w:w="236"/>
        <w:gridCol w:w="2185"/>
        <w:gridCol w:w="236"/>
        <w:gridCol w:w="1026"/>
        <w:gridCol w:w="2161"/>
        <w:gridCol w:w="900"/>
        <w:gridCol w:w="969"/>
        <w:gridCol w:w="308"/>
      </w:tblGrid>
      <w:tr w:rsidR="00730426" w:rsidRPr="00730426" w:rsidTr="000351B1">
        <w:trPr>
          <w:cantSplit/>
          <w:trHeight w:val="319"/>
        </w:trPr>
        <w:tc>
          <w:tcPr>
            <w:tcW w:w="5790" w:type="dxa"/>
            <w:gridSpan w:val="6"/>
            <w:vAlign w:val="center"/>
          </w:tcPr>
          <w:p w:rsidR="00730426" w:rsidRPr="00730426" w:rsidRDefault="00730426" w:rsidP="00730426">
            <w:pPr>
              <w:keepNext/>
              <w:autoSpaceDE w:val="0"/>
              <w:autoSpaceDN w:val="0"/>
              <w:spacing w:after="0"/>
              <w:ind w:left="-57" w:right="-57"/>
              <w:jc w:val="center"/>
              <w:outlineLvl w:val="2"/>
              <w:rPr>
                <w:rFonts w:ascii="Times New Roman" w:eastAsia="Arial Unicode MS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Сдал</w:t>
            </w:r>
          </w:p>
        </w:tc>
        <w:tc>
          <w:tcPr>
            <w:tcW w:w="2185" w:type="dxa"/>
            <w:vAlign w:val="center"/>
          </w:tcPr>
          <w:p w:rsidR="00730426" w:rsidRPr="00730426" w:rsidRDefault="00730426" w:rsidP="00730426">
            <w:pPr>
              <w:spacing w:after="0"/>
              <w:ind w:right="-57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00" w:type="dxa"/>
            <w:gridSpan w:val="6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Принял</w:t>
            </w:r>
          </w:p>
        </w:tc>
      </w:tr>
      <w:tr w:rsidR="00730426" w:rsidRPr="00730426" w:rsidTr="000351B1">
        <w:trPr>
          <w:cantSplit/>
        </w:trPr>
        <w:tc>
          <w:tcPr>
            <w:tcW w:w="1483" w:type="dxa"/>
            <w:gridSpan w:val="2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Генподрядчик</w:t>
            </w:r>
          </w:p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(Подрядчик) (Субподрядчик)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730426" w:rsidRPr="00730426" w:rsidRDefault="00730426" w:rsidP="00730426">
            <w:pPr>
              <w:spacing w:after="0"/>
              <w:ind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gridSpan w:val="2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Заказчик</w:t>
            </w:r>
          </w:p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(Генподрядчик)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c>
          <w:tcPr>
            <w:tcW w:w="1483" w:type="dxa"/>
            <w:gridSpan w:val="2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(должность)    (подпись)    (инициалы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ф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амилия)</w:t>
            </w: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gridSpan w:val="2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3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(должность)     (подпись)    (инициалы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ф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амилия)</w:t>
            </w:r>
          </w:p>
        </w:tc>
      </w:tr>
      <w:tr w:rsidR="00730426" w:rsidRPr="00730426" w:rsidTr="000351B1">
        <w:trPr>
          <w:cantSplit/>
        </w:trPr>
        <w:tc>
          <w:tcPr>
            <w:tcW w:w="5790" w:type="dxa"/>
            <w:gridSpan w:val="6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Дата подписания   « ____ » ________________ 20 ___ г.</w:t>
            </w: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0" w:type="dxa"/>
            <w:gridSpan w:val="6"/>
          </w:tcPr>
          <w:p w:rsidR="00730426" w:rsidRPr="00730426" w:rsidRDefault="00730426" w:rsidP="00730426">
            <w:pPr>
              <w:spacing w:after="0"/>
              <w:ind w:left="149" w:right="-57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Дата подписания   « ____ » ________________ 20 ___ г.</w:t>
            </w:r>
          </w:p>
        </w:tc>
      </w:tr>
      <w:tr w:rsidR="00730426" w:rsidRPr="00730426" w:rsidTr="000351B1">
        <w:trPr>
          <w:cantSplit/>
        </w:trPr>
        <w:tc>
          <w:tcPr>
            <w:tcW w:w="5790" w:type="dxa"/>
            <w:gridSpan w:val="6"/>
          </w:tcPr>
          <w:p w:rsidR="00730426" w:rsidRPr="00730426" w:rsidRDefault="00730426" w:rsidP="00730426">
            <w:pPr>
              <w:spacing w:before="120"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Документы для рассмотрения</w:t>
            </w:r>
          </w:p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получены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Заказчиком (Генподрядчиком)</w:t>
            </w: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before="120"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0" w:type="dxa"/>
            <w:gridSpan w:val="6"/>
          </w:tcPr>
          <w:p w:rsidR="00730426" w:rsidRPr="00730426" w:rsidRDefault="00730426" w:rsidP="00730426">
            <w:pPr>
              <w:spacing w:before="120" w:after="0"/>
              <w:ind w:left="149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Документы от Заказчика (Генподрядчика)</w:t>
            </w:r>
          </w:p>
          <w:p w:rsidR="00730426" w:rsidRPr="00730426" w:rsidRDefault="00730426" w:rsidP="00730426">
            <w:pPr>
              <w:spacing w:after="0"/>
              <w:ind w:left="149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получены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Подрядчиком (Субподрядчиком)</w:t>
            </w:r>
          </w:p>
        </w:tc>
      </w:tr>
      <w:tr w:rsidR="00730426" w:rsidRPr="00730426" w:rsidTr="000351B1">
        <w:trPr>
          <w:cantSplit/>
        </w:trPr>
        <w:tc>
          <w:tcPr>
            <w:tcW w:w="5790" w:type="dxa"/>
            <w:gridSpan w:val="6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« _____ » ___________________________  20 ____ г.</w:t>
            </w: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0" w:type="dxa"/>
            <w:gridSpan w:val="6"/>
          </w:tcPr>
          <w:p w:rsidR="00730426" w:rsidRPr="00730426" w:rsidRDefault="00730426" w:rsidP="00730426">
            <w:pPr>
              <w:spacing w:after="0"/>
              <w:ind w:left="261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« _____ » ___________________________  20 ____ г.</w:t>
            </w:r>
          </w:p>
        </w:tc>
      </w:tr>
      <w:tr w:rsidR="00730426" w:rsidRPr="00730426" w:rsidTr="000351B1">
        <w:trPr>
          <w:cantSplit/>
        </w:trPr>
        <w:tc>
          <w:tcPr>
            <w:tcW w:w="238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8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</w:trPr>
        <w:tc>
          <w:tcPr>
            <w:tcW w:w="238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6" w:type="dxa"/>
            <w:gridSpan w:val="4"/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(должность)   (подпись)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56" w:type="dxa"/>
            <w:gridSpan w:val="4"/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(должность)   (подпись)   (инициалы, фамилия)</w:t>
            </w:r>
          </w:p>
        </w:tc>
        <w:tc>
          <w:tcPr>
            <w:tcW w:w="308" w:type="dxa"/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730426" w:rsidRPr="00730426" w:rsidRDefault="00730426" w:rsidP="00730426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0553" w:type="dxa"/>
        <w:tblInd w:w="-3150" w:type="dxa"/>
        <w:tblLayout w:type="fixed"/>
        <w:tblLook w:val="00A0" w:firstRow="1" w:lastRow="0" w:firstColumn="1" w:lastColumn="0" w:noHBand="0" w:noVBand="0"/>
      </w:tblPr>
      <w:tblGrid>
        <w:gridCol w:w="5258"/>
        <w:gridCol w:w="5295"/>
      </w:tblGrid>
      <w:tr w:rsidR="00730426" w:rsidRPr="00730426" w:rsidTr="000351B1">
        <w:tc>
          <w:tcPr>
            <w:tcW w:w="5258" w:type="dxa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ЗАКАЗЧИК: 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Первый заместитель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генерального</w:t>
            </w:r>
            <w:proofErr w:type="gramEnd"/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директора - главный инженер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</w:rPr>
              <w:t>Д.В.Демяшкевич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  <w:tc>
          <w:tcPr>
            <w:tcW w:w="5295" w:type="dxa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  <w:r w:rsidRPr="00730426">
              <w:rPr>
                <w:rFonts w:ascii="Times New Roman" w:eastAsia="Arial Unicode MS" w:hAnsi="Times New Roman" w:cs="Times New Roman"/>
                <w:caps/>
              </w:rPr>
              <w:t>Генподрядчик: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Директор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_____________________</w:t>
            </w:r>
            <w:r w:rsidR="000351B1" w:rsidRPr="00730426">
              <w:rPr>
                <w:rFonts w:ascii="Times New Roman" w:eastAsia="Arial Unicode MS" w:hAnsi="Times New Roman" w:cs="Times New Roman"/>
              </w:rPr>
              <w:t xml:space="preserve"> </w:t>
            </w: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</w:tc>
      </w:tr>
    </w:tbl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sectPr w:rsidR="00730426" w:rsidRPr="00730426" w:rsidSect="000351B1">
          <w:type w:val="continuous"/>
          <w:pgSz w:w="16837" w:h="11905" w:orient="landscape"/>
          <w:pgMar w:top="1418" w:right="992" w:bottom="851" w:left="5171" w:header="0" w:footer="6" w:gutter="0"/>
          <w:cols w:space="720"/>
          <w:noEndnote/>
          <w:docGrid w:linePitch="360"/>
        </w:sect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№7 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к договору строительного подряда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№ от «»  2023 г.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288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650"/>
        <w:gridCol w:w="141"/>
        <w:gridCol w:w="284"/>
        <w:gridCol w:w="709"/>
        <w:gridCol w:w="141"/>
        <w:gridCol w:w="142"/>
        <w:gridCol w:w="850"/>
        <w:gridCol w:w="5954"/>
        <w:gridCol w:w="425"/>
        <w:gridCol w:w="992"/>
      </w:tblGrid>
      <w:tr w:rsidR="00730426" w:rsidRPr="00730426" w:rsidTr="000351B1">
        <w:trPr>
          <w:cantSplit/>
          <w:trHeight w:val="135"/>
        </w:trPr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8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УНП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20"/>
        </w:trPr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 организации)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784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Генподрядчик (Подрядчик)</w:t>
            </w:r>
          </w:p>
        </w:tc>
        <w:tc>
          <w:tcPr>
            <w:tcW w:w="70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  <w:t xml:space="preserve">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УНП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48"/>
        </w:trPr>
        <w:tc>
          <w:tcPr>
            <w:tcW w:w="1784" w:type="dxa"/>
            <w:gridSpan w:val="4"/>
            <w:vMerge/>
            <w:tcBorders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 организации)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07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Субподрядчик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 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УНП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07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 организации)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Объект</w:t>
            </w:r>
          </w:p>
        </w:tc>
        <w:tc>
          <w:tcPr>
            <w:tcW w:w="9638" w:type="dxa"/>
            <w:gridSpan w:val="9"/>
            <w:tcBorders>
              <w:top w:val="nil"/>
              <w:left w:val="nil"/>
              <w:bottom w:val="single" w:sz="4" w:space="0" w:color="auto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57"/>
        </w:trPr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5"/>
            <w:tcBorders>
              <w:top w:val="nil"/>
              <w:left w:val="nil"/>
              <w:bottom w:val="nil"/>
            </w:tcBorders>
          </w:tcPr>
          <w:p w:rsidR="00730426" w:rsidRPr="00730426" w:rsidRDefault="00730426" w:rsidP="00730426">
            <w:pPr>
              <w:spacing w:after="0" w:line="240" w:lineRule="auto"/>
              <w:ind w:firstLine="20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(наименование,  адрес)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Часть объекта </w:t>
            </w:r>
          </w:p>
        </w:tc>
        <w:tc>
          <w:tcPr>
            <w:tcW w:w="921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92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63" w:type="dxa"/>
            <w:gridSpan w:val="5"/>
            <w:tcBorders>
              <w:top w:val="nil"/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firstLine="20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2067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Договор подряда (субподряда) </w:t>
            </w:r>
          </w:p>
        </w:tc>
        <w:tc>
          <w:tcPr>
            <w:tcW w:w="8221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9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firstLine="1735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(дата, номер)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Источник финансирования</w:t>
            </w:r>
          </w:p>
        </w:tc>
        <w:tc>
          <w:tcPr>
            <w:tcW w:w="8363" w:type="dxa"/>
            <w:gridSpan w:val="5"/>
            <w:tcBorders>
              <w:top w:val="nil"/>
              <w:left w:val="nil"/>
              <w:bottom w:val="single" w:sz="4" w:space="0" w:color="auto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</w:p>
        </w:tc>
      </w:tr>
    </w:tbl>
    <w:p w:rsidR="00730426" w:rsidRPr="00730426" w:rsidRDefault="00730426" w:rsidP="00730426">
      <w:pPr>
        <w:spacing w:before="120"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730426" w:rsidRPr="00730426" w:rsidRDefault="00730426" w:rsidP="00730426">
      <w:pPr>
        <w:spacing w:before="120"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  <w:t>А К Т</w:t>
      </w:r>
    </w:p>
    <w:p w:rsidR="00730426" w:rsidRPr="00730426" w:rsidRDefault="00730426" w:rsidP="0073042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  <w:t xml:space="preserve">СДАЧИ - ПРИЕМКИ ВЫПОЛНЕННЫХ ДОПОЛНИТЕЛЬНЫХ  ПУСКОНАЛАДОЧНЫХ РАБОТ № </w:t>
      </w:r>
    </w:p>
    <w:p w:rsidR="00730426" w:rsidRPr="00730426" w:rsidRDefault="00730426" w:rsidP="0073042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  <w:t>за ____________202__ г.</w:t>
      </w:r>
    </w:p>
    <w:p w:rsidR="00730426" w:rsidRPr="00730426" w:rsidRDefault="00730426" w:rsidP="00730426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14"/>
          <w:szCs w:val="14"/>
          <w:lang w:eastAsia="ru-RU"/>
        </w:rPr>
      </w:pPr>
    </w:p>
    <w:tbl>
      <w:tblPr>
        <w:tblStyle w:val="af0"/>
        <w:tblW w:w="6916" w:type="dxa"/>
        <w:tblInd w:w="-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80"/>
        <w:gridCol w:w="1937"/>
        <w:gridCol w:w="756"/>
        <w:gridCol w:w="1418"/>
        <w:gridCol w:w="425"/>
      </w:tblGrid>
      <w:tr w:rsidR="00730426" w:rsidRPr="00730426" w:rsidTr="000351B1">
        <w:tc>
          <w:tcPr>
            <w:tcW w:w="2380" w:type="dxa"/>
          </w:tcPr>
          <w:p w:rsidR="00730426" w:rsidRPr="00730426" w:rsidRDefault="00730426" w:rsidP="0073042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30426">
              <w:rPr>
                <w:color w:val="000000"/>
                <w:sz w:val="16"/>
                <w:szCs w:val="16"/>
              </w:rPr>
              <w:t xml:space="preserve">Смета составлена в ценах </w:t>
            </w:r>
            <w:proofErr w:type="gramStart"/>
            <w:r w:rsidRPr="00730426">
              <w:rPr>
                <w:color w:val="000000"/>
                <w:sz w:val="16"/>
                <w:szCs w:val="16"/>
              </w:rPr>
              <w:t>на</w:t>
            </w:r>
            <w:proofErr w:type="gramEnd"/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</w:tcPr>
          <w:p w:rsidR="00730426" w:rsidRPr="00730426" w:rsidRDefault="00730426" w:rsidP="00730426">
            <w:pPr>
              <w:jc w:val="right"/>
              <w:rPr>
                <w:color w:val="000000"/>
                <w:sz w:val="16"/>
                <w:szCs w:val="16"/>
              </w:rPr>
            </w:pPr>
            <w:r w:rsidRPr="00730426">
              <w:rPr>
                <w:color w:val="000000"/>
                <w:sz w:val="16"/>
                <w:szCs w:val="16"/>
              </w:rPr>
              <w:t>Цены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</w:tcPr>
          <w:p w:rsidR="00730426" w:rsidRPr="00730426" w:rsidRDefault="00730426" w:rsidP="0073042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0426" w:rsidRPr="00730426" w:rsidTr="000351B1">
        <w:tc>
          <w:tcPr>
            <w:tcW w:w="2380" w:type="dxa"/>
          </w:tcPr>
          <w:p w:rsidR="00730426" w:rsidRPr="00730426" w:rsidRDefault="00730426" w:rsidP="0073042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rPr>
                <w:color w:val="000000"/>
                <w:sz w:val="12"/>
                <w:szCs w:val="12"/>
              </w:rPr>
            </w:pPr>
            <w:r w:rsidRPr="00730426">
              <w:rPr>
                <w:color w:val="000000"/>
                <w:sz w:val="12"/>
                <w:szCs w:val="12"/>
                <w:lang w:val="en-US"/>
              </w:rPr>
              <w:t>(</w:t>
            </w:r>
            <w:r w:rsidRPr="00730426">
              <w:rPr>
                <w:color w:val="000000"/>
                <w:sz w:val="12"/>
                <w:szCs w:val="12"/>
              </w:rPr>
              <w:t>дата разработки)</w:t>
            </w:r>
          </w:p>
        </w:tc>
        <w:tc>
          <w:tcPr>
            <w:tcW w:w="756" w:type="dxa"/>
          </w:tcPr>
          <w:p w:rsidR="00730426" w:rsidRPr="00730426" w:rsidRDefault="00730426" w:rsidP="00730426">
            <w:pPr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rPr>
                <w:color w:val="000000"/>
                <w:sz w:val="12"/>
                <w:szCs w:val="12"/>
              </w:rPr>
            </w:pPr>
            <w:r w:rsidRPr="00730426">
              <w:rPr>
                <w:color w:val="000000"/>
                <w:sz w:val="12"/>
                <w:szCs w:val="12"/>
                <w:lang w:val="en-US"/>
              </w:rPr>
              <w:t>(</w:t>
            </w:r>
            <w:r w:rsidRPr="00730426">
              <w:rPr>
                <w:color w:val="000000"/>
                <w:sz w:val="12"/>
                <w:szCs w:val="12"/>
              </w:rPr>
              <w:t>вид цены)</w:t>
            </w:r>
          </w:p>
        </w:tc>
        <w:tc>
          <w:tcPr>
            <w:tcW w:w="425" w:type="dxa"/>
          </w:tcPr>
          <w:p w:rsidR="00730426" w:rsidRPr="00730426" w:rsidRDefault="00730426" w:rsidP="00730426">
            <w:pPr>
              <w:jc w:val="right"/>
              <w:rPr>
                <w:color w:val="000000"/>
                <w:sz w:val="12"/>
                <w:szCs w:val="12"/>
              </w:rPr>
            </w:pP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76"/>
        <w:gridCol w:w="1560"/>
        <w:gridCol w:w="720"/>
      </w:tblGrid>
      <w:tr w:rsidR="00730426" w:rsidRPr="00730426" w:rsidTr="000351B1">
        <w:trPr>
          <w:cantSplit/>
          <w:trHeight w:val="151"/>
        </w:trPr>
        <w:tc>
          <w:tcPr>
            <w:tcW w:w="2376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Цена одного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чел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-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часа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720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</w:tbl>
    <w:p w:rsidR="00730426" w:rsidRPr="00730426" w:rsidRDefault="00730426" w:rsidP="00730426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12"/>
          <w:szCs w:val="12"/>
          <w:lang w:val="en-US" w:eastAsia="ru-RU"/>
        </w:rPr>
      </w:pPr>
    </w:p>
    <w:tbl>
      <w:tblPr>
        <w:tblStyle w:val="af0"/>
        <w:tblW w:w="1030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9"/>
        <w:gridCol w:w="340"/>
        <w:gridCol w:w="1134"/>
        <w:gridCol w:w="3210"/>
        <w:gridCol w:w="1609"/>
        <w:gridCol w:w="709"/>
        <w:gridCol w:w="815"/>
        <w:gridCol w:w="815"/>
        <w:gridCol w:w="815"/>
        <w:gridCol w:w="486"/>
      </w:tblGrid>
      <w:tr w:rsidR="00730426" w:rsidRPr="00730426" w:rsidTr="000351B1">
        <w:trPr>
          <w:cantSplit/>
          <w:tblHeader/>
        </w:trPr>
        <w:tc>
          <w:tcPr>
            <w:tcW w:w="709" w:type="dxa"/>
            <w:gridSpan w:val="2"/>
            <w:vAlign w:val="center"/>
          </w:tcPr>
          <w:p w:rsidR="00730426" w:rsidRPr="00730426" w:rsidRDefault="00730426" w:rsidP="00730426">
            <w:pPr>
              <w:ind w:left="-57" w:right="-57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1134" w:type="dxa"/>
            <w:vMerge w:val="restart"/>
            <w:vAlign w:val="center"/>
          </w:tcPr>
          <w:p w:rsidR="00730426" w:rsidRPr="00730426" w:rsidRDefault="00730426" w:rsidP="00730426">
            <w:pPr>
              <w:spacing w:line="264" w:lineRule="auto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Обоснование (шифр нормативов расхода ресурсов)</w:t>
            </w:r>
          </w:p>
        </w:tc>
        <w:tc>
          <w:tcPr>
            <w:tcW w:w="3210" w:type="dxa"/>
            <w:vMerge w:val="restart"/>
            <w:vAlign w:val="center"/>
          </w:tcPr>
          <w:p w:rsidR="00730426" w:rsidRPr="00730426" w:rsidRDefault="00730426" w:rsidP="00730426">
            <w:pPr>
              <w:spacing w:line="264" w:lineRule="auto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Наименование и техническая характеристика оборудования или видов работ</w:t>
            </w:r>
          </w:p>
        </w:tc>
        <w:tc>
          <w:tcPr>
            <w:tcW w:w="1609" w:type="dxa"/>
            <w:vMerge w:val="restart"/>
            <w:vAlign w:val="center"/>
          </w:tcPr>
          <w:p w:rsidR="00730426" w:rsidRPr="00730426" w:rsidRDefault="00730426" w:rsidP="00730426">
            <w:pPr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709" w:type="dxa"/>
            <w:vMerge w:val="restart"/>
            <w:vAlign w:val="center"/>
          </w:tcPr>
          <w:p w:rsidR="00730426" w:rsidRPr="00730426" w:rsidRDefault="00730426" w:rsidP="00730426">
            <w:pPr>
              <w:ind w:left="-57" w:right="-57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Кол-во</w:t>
            </w:r>
          </w:p>
        </w:tc>
        <w:tc>
          <w:tcPr>
            <w:tcW w:w="1630" w:type="dxa"/>
            <w:gridSpan w:val="2"/>
            <w:vAlign w:val="center"/>
          </w:tcPr>
          <w:p w:rsidR="00730426" w:rsidRPr="00730426" w:rsidRDefault="00730426" w:rsidP="00730426">
            <w:pPr>
              <w:spacing w:line="264" w:lineRule="auto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 xml:space="preserve">Нормы затрат труда, </w:t>
            </w:r>
            <w:proofErr w:type="spellStart"/>
            <w:r w:rsidRPr="00730426">
              <w:rPr>
                <w:color w:val="000000"/>
                <w:sz w:val="14"/>
                <w:szCs w:val="14"/>
              </w:rPr>
              <w:t>чел</w:t>
            </w:r>
            <w:proofErr w:type="gramStart"/>
            <w:r w:rsidRPr="00730426">
              <w:rPr>
                <w:color w:val="000000"/>
                <w:sz w:val="14"/>
                <w:szCs w:val="14"/>
              </w:rPr>
              <w:t>.ч</w:t>
            </w:r>
            <w:proofErr w:type="gramEnd"/>
            <w:r w:rsidRPr="00730426">
              <w:rPr>
                <w:color w:val="000000"/>
                <w:sz w:val="14"/>
                <w:szCs w:val="14"/>
              </w:rPr>
              <w:t>ас</w:t>
            </w:r>
            <w:proofErr w:type="spellEnd"/>
          </w:p>
        </w:tc>
        <w:tc>
          <w:tcPr>
            <w:tcW w:w="1301" w:type="dxa"/>
            <w:gridSpan w:val="2"/>
            <w:vAlign w:val="center"/>
          </w:tcPr>
          <w:p w:rsidR="00730426" w:rsidRPr="00730426" w:rsidRDefault="00730426" w:rsidP="00730426">
            <w:pPr>
              <w:spacing w:line="264" w:lineRule="auto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Стоимость, руб.</w:t>
            </w:r>
          </w:p>
        </w:tc>
      </w:tr>
      <w:tr w:rsidR="00730426" w:rsidRPr="00730426" w:rsidTr="000351B1">
        <w:trPr>
          <w:cantSplit/>
          <w:trHeight w:val="165"/>
          <w:tblHeader/>
        </w:trPr>
        <w:tc>
          <w:tcPr>
            <w:tcW w:w="369" w:type="dxa"/>
            <w:vAlign w:val="center"/>
          </w:tcPr>
          <w:p w:rsidR="00730426" w:rsidRPr="00730426" w:rsidRDefault="00730426" w:rsidP="00730426">
            <w:pPr>
              <w:ind w:left="-57" w:right="-57"/>
              <w:rPr>
                <w:color w:val="000000"/>
                <w:sz w:val="14"/>
                <w:szCs w:val="14"/>
              </w:rPr>
            </w:pPr>
            <w:proofErr w:type="spellStart"/>
            <w:r w:rsidRPr="00730426">
              <w:rPr>
                <w:color w:val="000000"/>
                <w:sz w:val="14"/>
                <w:szCs w:val="14"/>
              </w:rPr>
              <w:t>пп</w:t>
            </w:r>
            <w:proofErr w:type="spellEnd"/>
          </w:p>
        </w:tc>
        <w:tc>
          <w:tcPr>
            <w:tcW w:w="340" w:type="dxa"/>
            <w:vAlign w:val="center"/>
          </w:tcPr>
          <w:p w:rsidR="00730426" w:rsidRPr="00730426" w:rsidRDefault="00730426" w:rsidP="00730426">
            <w:pPr>
              <w:ind w:left="-57" w:right="-57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 xml:space="preserve">по </w:t>
            </w:r>
            <w:proofErr w:type="gramStart"/>
            <w:r w:rsidRPr="00730426">
              <w:rPr>
                <w:color w:val="000000"/>
                <w:sz w:val="14"/>
                <w:szCs w:val="14"/>
              </w:rPr>
              <w:t>см</w:t>
            </w:r>
            <w:proofErr w:type="gramEnd"/>
            <w:r w:rsidRPr="00730426">
              <w:rPr>
                <w:color w:val="000000"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730426" w:rsidRPr="00730426" w:rsidRDefault="00730426" w:rsidP="0073042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210" w:type="dxa"/>
            <w:vMerge/>
            <w:vAlign w:val="center"/>
          </w:tcPr>
          <w:p w:rsidR="00730426" w:rsidRPr="00730426" w:rsidRDefault="00730426" w:rsidP="0073042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609" w:type="dxa"/>
            <w:vMerge/>
            <w:vAlign w:val="center"/>
          </w:tcPr>
          <w:p w:rsidR="00730426" w:rsidRPr="00730426" w:rsidRDefault="00730426" w:rsidP="0073042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730426" w:rsidRPr="00730426" w:rsidRDefault="00730426" w:rsidP="0073042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15" w:type="dxa"/>
            <w:vAlign w:val="center"/>
          </w:tcPr>
          <w:p w:rsidR="00730426" w:rsidRPr="00730426" w:rsidRDefault="00730426" w:rsidP="00730426">
            <w:pPr>
              <w:ind w:left="-57" w:right="-57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Единицы измерения</w:t>
            </w:r>
          </w:p>
        </w:tc>
        <w:tc>
          <w:tcPr>
            <w:tcW w:w="815" w:type="dxa"/>
            <w:vAlign w:val="center"/>
          </w:tcPr>
          <w:p w:rsidR="00730426" w:rsidRPr="00730426" w:rsidRDefault="00730426" w:rsidP="00730426">
            <w:pPr>
              <w:ind w:left="-57" w:right="-57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15" w:type="dxa"/>
            <w:vAlign w:val="center"/>
          </w:tcPr>
          <w:p w:rsidR="00730426" w:rsidRPr="00730426" w:rsidRDefault="00730426" w:rsidP="00730426">
            <w:pPr>
              <w:ind w:left="-57" w:right="-57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Единицы измерения</w:t>
            </w:r>
          </w:p>
        </w:tc>
        <w:tc>
          <w:tcPr>
            <w:tcW w:w="486" w:type="dxa"/>
            <w:vAlign w:val="center"/>
          </w:tcPr>
          <w:p w:rsidR="00730426" w:rsidRPr="00730426" w:rsidRDefault="00730426" w:rsidP="00730426">
            <w:pPr>
              <w:ind w:left="-57" w:right="-57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Всего</w:t>
            </w:r>
          </w:p>
        </w:tc>
      </w:tr>
    </w:tbl>
    <w:tbl>
      <w:tblPr>
        <w:tblW w:w="106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7654"/>
        <w:gridCol w:w="851"/>
        <w:gridCol w:w="1371"/>
        <w:gridCol w:w="330"/>
      </w:tblGrid>
      <w:tr w:rsidR="00730426" w:rsidRPr="00730426" w:rsidTr="000351B1">
        <w:trPr>
          <w:cantSplit/>
        </w:trPr>
        <w:tc>
          <w:tcPr>
            <w:tcW w:w="10632" w:type="dxa"/>
            <w:gridSpan w:val="5"/>
            <w:vAlign w:val="center"/>
          </w:tcPr>
          <w:p w:rsidR="00730426" w:rsidRPr="00730426" w:rsidRDefault="00730426" w:rsidP="00730426">
            <w:pPr>
              <w:spacing w:before="60" w:after="60" w:line="240" w:lineRule="auto"/>
              <w:ind w:firstLine="400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hRule="exact" w:val="284"/>
        </w:trPr>
        <w:tc>
          <w:tcPr>
            <w:tcW w:w="8931" w:type="dxa"/>
            <w:gridSpan w:val="3"/>
            <w:vAlign w:val="center"/>
          </w:tcPr>
          <w:p w:rsidR="00730426" w:rsidRPr="00730426" w:rsidRDefault="00730426" w:rsidP="00730426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ИТОГО заработная плата по разделу</w:t>
            </w: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0.00</w:t>
            </w: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57"/>
        </w:trPr>
        <w:tc>
          <w:tcPr>
            <w:tcW w:w="103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/>
              <w:ind w:left="-57"/>
              <w:jc w:val="right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8"/>
                <w:szCs w:val="8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hRule="exact" w:val="284"/>
        </w:trPr>
        <w:tc>
          <w:tcPr>
            <w:tcW w:w="8931" w:type="dxa"/>
            <w:gridSpan w:val="3"/>
            <w:vAlign w:val="center"/>
          </w:tcPr>
          <w:p w:rsidR="00730426" w:rsidRPr="00730426" w:rsidRDefault="00730426" w:rsidP="00730426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  <w:t>ИТОГО заработная плата по смете</w:t>
            </w: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0.00</w:t>
            </w: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57"/>
        </w:trPr>
        <w:tc>
          <w:tcPr>
            <w:tcW w:w="103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/>
              <w:ind w:left="-57"/>
              <w:jc w:val="right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8"/>
                <w:szCs w:val="8"/>
                <w:lang w:val="en-US" w:eastAsia="ru-RU"/>
              </w:rPr>
            </w:pPr>
          </w:p>
        </w:tc>
      </w:tr>
      <w:tr w:rsidR="00730426" w:rsidRPr="00730426" w:rsidTr="000351B1">
        <w:trPr>
          <w:gridAfter w:val="1"/>
          <w:wAfter w:w="330" w:type="dxa"/>
          <w:cantSplit/>
          <w:trHeight w:val="284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26" w:rsidRPr="00730426" w:rsidRDefault="00730426" w:rsidP="00730426">
            <w:pPr>
              <w:numPr>
                <w:ilvl w:val="0"/>
                <w:numId w:val="39"/>
              </w:numPr>
              <w:autoSpaceDE w:val="0"/>
              <w:autoSpaceDN w:val="0"/>
              <w:spacing w:after="0" w:line="240" w:lineRule="auto"/>
              <w:ind w:hanging="720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заработная плата по акту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0.00</w:t>
            </w: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val="en-US" w:eastAsia="ru-RU"/>
              </w:rPr>
              <w:t xml:space="preserve"> 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Общехозяйственные и общепроизводственные расходы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      1.строительные работы (1.1.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Новое строительство город)</w:t>
            </w:r>
            <w:proofErr w:type="gramEnd"/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Плановая прибыль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      1.строительные работы (1.1.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Новое строительство город)</w:t>
            </w:r>
            <w:proofErr w:type="gramEnd"/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B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ременные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(титульные) здания и сооружения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Зимние удорожания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Прочие затраты, в том числе: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O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тчисления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социальное страхование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P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азъездной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характер работ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Перевозка рабочих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Командировочные расходы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Отчисления в фонды развития строительной отрасли в соотв. с Указом Президента РБ от 06.07.2021г. № 259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ИТОГ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O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строительных и иных специальных монтажных работ: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H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алоги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отчисления, уплачиваемые подрядчиком и относимые на расходы по текущей деятельности, всего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Итого с учетом налогов и отчислений, относимых на расходы по текущей деятельности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Коэффициент, учитывающий применение прогнозных индексов цен в строительстве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Итого с учетом коэффициента, учитывающего применение прогнозных индексов цен в строительстве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Отклонение в стоимости материалов по отношению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учтенной в прямых затратах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38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Итого объем работ для статистической отчетности подрядной организации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B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озврат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стоимости материалов от стоимости временных (титульных) зданий и сооружений (-)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Итого объем работ для налогообложения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СПРАВОЧНО: Отчисления в фонды развития строительной отрасли в соотв. с Указом Президента РБ от 06.07.2021 № 259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Сумма налога при упрощенной системе налогообложения по ставке _____ %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Сумма H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C по ставке ______ %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BCE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O выполнено работ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before="40" w:after="4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0.</w:t>
            </w:r>
          </w:p>
        </w:tc>
        <w:tc>
          <w:tcPr>
            <w:tcW w:w="9876" w:type="dxa"/>
            <w:gridSpan w:val="3"/>
          </w:tcPr>
          <w:p w:rsidR="00730426" w:rsidRPr="00730426" w:rsidRDefault="00730426" w:rsidP="00730426">
            <w:pPr>
              <w:spacing w:before="40" w:after="40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Сумма прописью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Т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риста восемнадцать руб. 84 коп.</w:t>
            </w:r>
          </w:p>
        </w:tc>
      </w:tr>
    </w:tbl>
    <w:p w:rsidR="00730426" w:rsidRPr="00730426" w:rsidRDefault="00730426" w:rsidP="00730426">
      <w:pPr>
        <w:spacing w:before="60" w:after="60" w:line="240" w:lineRule="auto"/>
        <w:rPr>
          <w:rFonts w:ascii="Times New Roman" w:eastAsia="Arial Unicode MS" w:hAnsi="Times New Roman" w:cs="Times New Roman"/>
          <w:bCs/>
          <w:iCs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iCs/>
          <w:color w:val="000000"/>
          <w:sz w:val="16"/>
          <w:szCs w:val="16"/>
          <w:lang w:eastAsia="ru-RU"/>
        </w:rPr>
        <w:t>Качество работ  соответствует требованиям технических нормативных правовых актов</w:t>
      </w:r>
    </w:p>
    <w:tbl>
      <w:tblPr>
        <w:tblW w:w="10553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116"/>
        <w:gridCol w:w="122"/>
        <w:gridCol w:w="979"/>
        <w:gridCol w:w="1899"/>
        <w:gridCol w:w="851"/>
        <w:gridCol w:w="935"/>
        <w:gridCol w:w="190"/>
        <w:gridCol w:w="236"/>
        <w:gridCol w:w="236"/>
        <w:gridCol w:w="236"/>
        <w:gridCol w:w="945"/>
        <w:gridCol w:w="1702"/>
        <w:gridCol w:w="900"/>
        <w:gridCol w:w="375"/>
        <w:gridCol w:w="457"/>
        <w:gridCol w:w="138"/>
        <w:gridCol w:w="236"/>
      </w:tblGrid>
      <w:tr w:rsidR="00730426" w:rsidRPr="00730426" w:rsidTr="000351B1">
        <w:trPr>
          <w:gridAfter w:val="2"/>
          <w:wAfter w:w="374" w:type="dxa"/>
          <w:cantSplit/>
          <w:trHeight w:val="207"/>
        </w:trPr>
        <w:tc>
          <w:tcPr>
            <w:tcW w:w="5328" w:type="dxa"/>
            <w:gridSpan w:val="8"/>
            <w:vAlign w:val="center"/>
          </w:tcPr>
          <w:p w:rsidR="00730426" w:rsidRPr="00730426" w:rsidRDefault="00730426" w:rsidP="00730426">
            <w:pPr>
              <w:keepNext/>
              <w:autoSpaceDE w:val="0"/>
              <w:autoSpaceDN w:val="0"/>
              <w:spacing w:after="0" w:line="240" w:lineRule="auto"/>
              <w:ind w:left="-57"/>
              <w:outlineLvl w:val="2"/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Сдал</w:t>
            </w:r>
          </w:p>
        </w:tc>
        <w:tc>
          <w:tcPr>
            <w:tcW w:w="236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Принял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1217" w:type="dxa"/>
            <w:gridSpan w:val="3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Генподрядчик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(Подрядчик)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(Субподрядчик)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(Генподрядчик)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gridAfter w:val="2"/>
          <w:wAfter w:w="374" w:type="dxa"/>
        </w:trPr>
        <w:tc>
          <w:tcPr>
            <w:tcW w:w="1217" w:type="dxa"/>
            <w:gridSpan w:val="3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5328" w:type="dxa"/>
            <w:gridSpan w:val="8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Дата подписания   « ____ » ________________ 20 ___ г.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149" w:right="-57" w:hanging="149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Дата подписания   « ____ » ________________ 20 ___ г.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5328" w:type="dxa"/>
            <w:gridSpan w:val="8"/>
          </w:tcPr>
          <w:p w:rsidR="00730426" w:rsidRPr="00730426" w:rsidRDefault="00730426" w:rsidP="00730426">
            <w:pPr>
              <w:spacing w:before="12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Документы для рассмотрения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получены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Заказчиком (Генподрядчиком)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before="12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</w:tcPr>
          <w:p w:rsidR="00730426" w:rsidRPr="00730426" w:rsidRDefault="00730426" w:rsidP="00730426">
            <w:pPr>
              <w:spacing w:before="120" w:after="0" w:line="240" w:lineRule="auto"/>
              <w:ind w:left="149" w:right="-57" w:hanging="149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Документы от Заказчика (Генподрядчика)</w:t>
            </w:r>
          </w:p>
          <w:p w:rsidR="00730426" w:rsidRPr="00730426" w:rsidRDefault="00730426" w:rsidP="00730426">
            <w:pPr>
              <w:spacing w:after="0" w:line="240" w:lineRule="auto"/>
              <w:ind w:left="149" w:right="-57" w:hanging="149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получены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Подрядчиком (Субподрядчиком)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5328" w:type="dxa"/>
            <w:gridSpan w:val="8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« _____ » ___________________________  20 ____ г.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261" w:right="-57" w:hanging="261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« _____ » ___________________________  20 ____ г.</w:t>
            </w:r>
          </w:p>
        </w:tc>
      </w:tr>
      <w:tr w:rsidR="00730426" w:rsidRPr="00730426" w:rsidTr="000351B1">
        <w:trPr>
          <w:cantSplit/>
        </w:trPr>
        <w:tc>
          <w:tcPr>
            <w:tcW w:w="238" w:type="dxa"/>
            <w:gridSpan w:val="2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</w:trPr>
        <w:tc>
          <w:tcPr>
            <w:tcW w:w="238" w:type="dxa"/>
            <w:gridSpan w:val="2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5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7" w:type="dxa"/>
            <w:gridSpan w:val="6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gridBefore w:val="1"/>
          <w:gridAfter w:val="3"/>
          <w:wBefore w:w="116" w:type="dxa"/>
          <w:wAfter w:w="831" w:type="dxa"/>
        </w:trPr>
        <w:tc>
          <w:tcPr>
            <w:tcW w:w="4786" w:type="dxa"/>
            <w:gridSpan w:val="5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ЗАКАЗЧИК: 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Первый заместитель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генерального</w:t>
            </w:r>
            <w:proofErr w:type="gramEnd"/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директора - главный инженер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</w:rPr>
              <w:t>Д.В.Демяшкевич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  <w:tc>
          <w:tcPr>
            <w:tcW w:w="4820" w:type="dxa"/>
            <w:gridSpan w:val="8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  <w:r w:rsidRPr="00730426">
              <w:rPr>
                <w:rFonts w:ascii="Times New Roman" w:eastAsia="Arial Unicode MS" w:hAnsi="Times New Roman" w:cs="Times New Roman"/>
                <w:caps/>
              </w:rPr>
              <w:t>Генподрядчик: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Директор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_____________________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</w:tr>
    </w:tbl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№8 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к договору строительного подряда 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№ от «»   </w:t>
      </w:r>
      <w:proofErr w:type="gramStart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г</w:t>
      </w:r>
      <w:proofErr w:type="gramEnd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/>
          <w:bCs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lang w:eastAsia="ru-RU"/>
        </w:rPr>
        <w:t>График поставки материальных ресурсов Заказчиком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/>
          <w:bCs/>
          <w:lang w:eastAsia="ru-RU"/>
        </w:rPr>
      </w:pPr>
    </w:p>
    <w:p w:rsidR="00730426" w:rsidRPr="00730426" w:rsidRDefault="00730426" w:rsidP="00730426">
      <w:pPr>
        <w:spacing w:after="0" w:line="240" w:lineRule="auto"/>
        <w:rPr>
          <w:rFonts w:ascii="Times New Roman" w:eastAsia="Arial Unicode MS" w:hAnsi="Times New Roman" w:cs="Times New Roman"/>
          <w:spacing w:val="-12"/>
        </w:rPr>
      </w:pPr>
      <w:r w:rsidRPr="00730426">
        <w:rPr>
          <w:rFonts w:ascii="Times New Roman" w:eastAsia="Arial Unicode MS" w:hAnsi="Times New Roman" w:cs="Times New Roman"/>
          <w:spacing w:val="-12"/>
        </w:rPr>
        <w:t>1. Оборудование</w:t>
      </w:r>
    </w:p>
    <w:p w:rsidR="00730426" w:rsidRPr="00730426" w:rsidRDefault="00730426" w:rsidP="00730426">
      <w:pPr>
        <w:spacing w:after="0" w:line="240" w:lineRule="auto"/>
        <w:rPr>
          <w:rFonts w:ascii="Times New Roman" w:eastAsia="Arial Unicode MS" w:hAnsi="Times New Roman" w:cs="Times New Roman"/>
          <w:spacing w:val="-1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418"/>
        <w:gridCol w:w="992"/>
        <w:gridCol w:w="1559"/>
      </w:tblGrid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Наименование и техническая характеристика оборудования</w:t>
            </w: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 xml:space="preserve">Единица 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измере</w:t>
            </w:r>
            <w:proofErr w:type="spellEnd"/>
          </w:p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-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Коли-</w:t>
            </w:r>
          </w:p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чество</w:t>
            </w:r>
            <w:proofErr w:type="spellEnd"/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Срок поставки</w:t>
            </w: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rPr>
          <w:trHeight w:val="544"/>
        </w:trPr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</w:tbl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4786"/>
        <w:gridCol w:w="4820"/>
      </w:tblGrid>
      <w:tr w:rsidR="00730426" w:rsidRPr="00730426" w:rsidTr="000351B1">
        <w:tc>
          <w:tcPr>
            <w:tcW w:w="4786" w:type="dxa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ЗАКАЗЧИК: 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Первый заместитель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генерального</w:t>
            </w:r>
            <w:proofErr w:type="gramEnd"/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директора - главный инженер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</w:rPr>
              <w:t>Д.В.Демяшкевич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  <w:tc>
          <w:tcPr>
            <w:tcW w:w="4820" w:type="dxa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  <w:r w:rsidRPr="00730426">
              <w:rPr>
                <w:rFonts w:ascii="Times New Roman" w:eastAsia="Arial Unicode MS" w:hAnsi="Times New Roman" w:cs="Times New Roman"/>
                <w:caps/>
              </w:rPr>
              <w:t>Генподрядчик: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Директор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0351B1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____________________</w:t>
            </w:r>
          </w:p>
          <w:p w:rsidR="00730426" w:rsidRPr="00730426" w:rsidRDefault="000351B1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  <w:r w:rsidR="00730426" w:rsidRPr="00730426">
              <w:rPr>
                <w:rFonts w:ascii="Times New Roman" w:eastAsia="Arial Unicode MS" w:hAnsi="Times New Roman" w:cs="Times New Roman"/>
              </w:rPr>
              <w:t>МП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</w:tc>
      </w:tr>
    </w:tbl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133A2E" w:rsidRDefault="00133A2E"/>
    <w:p w:rsidR="000870B8" w:rsidRPr="00730426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10</w:t>
      </w: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</w:p>
    <w:p w:rsidR="000870B8" w:rsidRPr="00730426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к договору строительного подряда </w:t>
      </w: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№ от «»   </w:t>
      </w:r>
      <w:proofErr w:type="gramStart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г</w:t>
      </w:r>
      <w:proofErr w:type="gramEnd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</w:t>
      </w:r>
    </w:p>
    <w:p w:rsidR="000870B8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Pr="00730426" w:rsidRDefault="000870B8" w:rsidP="000870B8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870B8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eastAsia="Arial Unicode MS" w:hAnsi="Courier New" w:cs="Courier New"/>
          <w:color w:val="242424"/>
          <w:sz w:val="18"/>
          <w:szCs w:val="18"/>
        </w:rPr>
        <w:t> 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   Протокол согласования договорной (контрактной) цены на строительство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 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Наименование объекта ______________________________________________________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Основание _________________________________________________________________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Заказчик __________________________________________________________________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Подрядчик _________________________________________________________________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Договорная (контрактная) цена _____________________​ тыс. рублей.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 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Подрядчик                                     Заказчик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______________________________                _____________________________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     (должность, подпись)                         (должность, подпись)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______________________________                _____________________________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     (инициалы, фамилия)                          (инициалы, фамилия)</w:t>
      </w:r>
    </w:p>
    <w:p w:rsidR="000870B8" w:rsidRPr="00467582" w:rsidRDefault="000870B8" w:rsidP="000870B8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color w:val="242424"/>
        </w:rPr>
      </w:pPr>
      <w:r w:rsidRPr="00467582">
        <w:rPr>
          <w:rStyle w:val="h-consnonformat"/>
          <w:rFonts w:eastAsia="Arial Unicode MS"/>
          <w:color w:val="242424"/>
        </w:rPr>
        <w:t>Дата __________________________</w:t>
      </w:r>
    </w:p>
    <w:p w:rsidR="000870B8" w:rsidRPr="00467582" w:rsidRDefault="000870B8" w:rsidP="000870B8">
      <w:pPr>
        <w:pStyle w:val="p-normal"/>
        <w:shd w:val="clear" w:color="auto" w:fill="FFFFFF"/>
        <w:spacing w:before="0" w:beforeAutospacing="0" w:after="0" w:afterAutospacing="0"/>
        <w:jc w:val="both"/>
        <w:rPr>
          <w:color w:val="242424"/>
        </w:rPr>
      </w:pPr>
      <w:r w:rsidRPr="00467582">
        <w:rPr>
          <w:rStyle w:val="fake-non-breaking-space"/>
          <w:color w:val="242424"/>
        </w:rPr>
        <w:t> </w:t>
      </w:r>
    </w:p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5D0F73" w:rsidRDefault="005D0F73"/>
    <w:p w:rsidR="000351B1" w:rsidRDefault="000351B1"/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Приложение №</w:t>
      </w: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9</w:t>
      </w: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к договору строительного подряда </w:t>
      </w:r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№ от «»   </w:t>
      </w:r>
      <w:proofErr w:type="gramStart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г</w:t>
      </w:r>
      <w:proofErr w:type="gramEnd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</w:t>
      </w:r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/>
          <w:bCs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lang w:eastAsia="ru-RU"/>
        </w:rPr>
        <w:t xml:space="preserve">График поставки материальных ресурсов </w:t>
      </w:r>
      <w:r>
        <w:rPr>
          <w:rFonts w:ascii="Times New Roman" w:eastAsia="Arial Unicode MS" w:hAnsi="Times New Roman" w:cs="Times New Roman"/>
          <w:b/>
          <w:bCs/>
          <w:lang w:eastAsia="ru-RU"/>
        </w:rPr>
        <w:t>Генподрядчиком</w:t>
      </w:r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/>
          <w:bCs/>
          <w:lang w:eastAsia="ru-RU"/>
        </w:rPr>
      </w:pPr>
    </w:p>
    <w:p w:rsidR="000351B1" w:rsidRDefault="000351B1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418"/>
        <w:gridCol w:w="992"/>
        <w:gridCol w:w="1559"/>
      </w:tblGrid>
      <w:tr w:rsidR="003B5E4C" w:rsidRPr="00730426" w:rsidTr="00771404">
        <w:tc>
          <w:tcPr>
            <w:tcW w:w="5670" w:type="dxa"/>
          </w:tcPr>
          <w:p w:rsidR="003B5E4C" w:rsidRPr="00730426" w:rsidRDefault="003B5E4C" w:rsidP="0077140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Наименование и техническая характеристика оборудования</w:t>
            </w:r>
          </w:p>
        </w:tc>
        <w:tc>
          <w:tcPr>
            <w:tcW w:w="1418" w:type="dxa"/>
          </w:tcPr>
          <w:p w:rsidR="003B5E4C" w:rsidRPr="00730426" w:rsidRDefault="003B5E4C" w:rsidP="00771404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 xml:space="preserve">Единица 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измере</w:t>
            </w:r>
            <w:proofErr w:type="spellEnd"/>
          </w:p>
          <w:p w:rsidR="003B5E4C" w:rsidRPr="00730426" w:rsidRDefault="003B5E4C" w:rsidP="00771404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-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</w:tcPr>
          <w:p w:rsidR="003B5E4C" w:rsidRPr="00730426" w:rsidRDefault="003B5E4C" w:rsidP="00771404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Коли-</w:t>
            </w:r>
          </w:p>
          <w:p w:rsidR="003B5E4C" w:rsidRPr="00730426" w:rsidRDefault="003B5E4C" w:rsidP="00771404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чество</w:t>
            </w:r>
            <w:proofErr w:type="spellEnd"/>
          </w:p>
        </w:tc>
        <w:tc>
          <w:tcPr>
            <w:tcW w:w="1559" w:type="dxa"/>
          </w:tcPr>
          <w:p w:rsidR="003B5E4C" w:rsidRPr="00730426" w:rsidRDefault="003B5E4C" w:rsidP="00771404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Срок поставки</w:t>
            </w:r>
          </w:p>
        </w:tc>
      </w:tr>
      <w:tr w:rsidR="003B5E4C" w:rsidRPr="00730426" w:rsidTr="00771404">
        <w:tc>
          <w:tcPr>
            <w:tcW w:w="5670" w:type="dxa"/>
          </w:tcPr>
          <w:p w:rsidR="003B5E4C" w:rsidRPr="00730426" w:rsidRDefault="003B5E4C" w:rsidP="00771404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3B5E4C" w:rsidRPr="00730426" w:rsidRDefault="003B5E4C" w:rsidP="00771404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B5E4C" w:rsidRPr="00730426" w:rsidRDefault="003B5E4C" w:rsidP="00771404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3B5E4C" w:rsidRPr="00730426" w:rsidRDefault="003B5E4C" w:rsidP="00771404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3B5E4C" w:rsidRPr="00730426" w:rsidTr="00771404">
        <w:tc>
          <w:tcPr>
            <w:tcW w:w="5670" w:type="dxa"/>
          </w:tcPr>
          <w:p w:rsidR="003B5E4C" w:rsidRPr="00730426" w:rsidRDefault="003B5E4C" w:rsidP="00771404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418" w:type="dxa"/>
          </w:tcPr>
          <w:p w:rsidR="003B5E4C" w:rsidRPr="00730426" w:rsidRDefault="003B5E4C" w:rsidP="00771404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3B5E4C" w:rsidRPr="00730426" w:rsidRDefault="003B5E4C" w:rsidP="00771404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  <w:tc>
          <w:tcPr>
            <w:tcW w:w="1559" w:type="dxa"/>
          </w:tcPr>
          <w:p w:rsidR="003B5E4C" w:rsidRPr="00730426" w:rsidRDefault="003B5E4C" w:rsidP="00771404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</w:tbl>
    <w:p w:rsidR="000351B1" w:rsidRDefault="000351B1">
      <w:bookmarkStart w:id="9" w:name="_GoBack"/>
      <w:bookmarkEnd w:id="9"/>
    </w:p>
    <w:p w:rsidR="000351B1" w:rsidRDefault="000351B1"/>
    <w:p w:rsidR="000351B1" w:rsidRDefault="000351B1"/>
    <w:p w:rsidR="000351B1" w:rsidRDefault="000351B1"/>
    <w:tbl>
      <w:tblPr>
        <w:tblW w:w="9606" w:type="dxa"/>
        <w:tblLook w:val="00A0" w:firstRow="1" w:lastRow="0" w:firstColumn="1" w:lastColumn="0" w:noHBand="0" w:noVBand="0"/>
      </w:tblPr>
      <w:tblGrid>
        <w:gridCol w:w="4786"/>
        <w:gridCol w:w="4820"/>
      </w:tblGrid>
      <w:tr w:rsidR="008408F1" w:rsidRPr="00730426" w:rsidTr="000870B8">
        <w:tc>
          <w:tcPr>
            <w:tcW w:w="4786" w:type="dxa"/>
          </w:tcPr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ЗАКАЗЧИК: </w:t>
            </w:r>
          </w:p>
          <w:p w:rsidR="008408F1" w:rsidRPr="00730426" w:rsidRDefault="008408F1" w:rsidP="000870B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Первый заместитель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генерального</w:t>
            </w:r>
            <w:proofErr w:type="gramEnd"/>
          </w:p>
          <w:p w:rsidR="008408F1" w:rsidRPr="00730426" w:rsidRDefault="008408F1" w:rsidP="000870B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директора - главный инженер</w:t>
            </w:r>
          </w:p>
          <w:p w:rsidR="008408F1" w:rsidRPr="00730426" w:rsidRDefault="008408F1" w:rsidP="000870B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8408F1" w:rsidRPr="00730426" w:rsidRDefault="008408F1" w:rsidP="000870B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</w:rPr>
              <w:t>Д.В.Демяшкевич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  <w:tc>
          <w:tcPr>
            <w:tcW w:w="4820" w:type="dxa"/>
          </w:tcPr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  <w:r w:rsidRPr="00730426">
              <w:rPr>
                <w:rFonts w:ascii="Times New Roman" w:eastAsia="Arial Unicode MS" w:hAnsi="Times New Roman" w:cs="Times New Roman"/>
                <w:caps/>
              </w:rPr>
              <w:t>Генподрядчик:</w:t>
            </w: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Директор </w:t>
            </w: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8408F1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____________________</w:t>
            </w: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 МП</w:t>
            </w: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</w:tc>
      </w:tr>
    </w:tbl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5D0F73" w:rsidRDefault="005D0F73"/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Приложение №</w:t>
      </w: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</w:t>
      </w:r>
      <w:r w:rsidR="008C0AAA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</w:t>
      </w: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к договору строительного подряда </w:t>
      </w: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№ от «»   </w:t>
      </w:r>
      <w:proofErr w:type="gramStart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г</w:t>
      </w:r>
      <w:proofErr w:type="gramEnd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</w:t>
      </w: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Состав проектной документации</w:t>
      </w: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1. Общая пояснительная записка.</w:t>
      </w: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2. </w:t>
      </w:r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Генеральный план. Наружные инженерные сети (ГП, ТС, ТС</w:t>
      </w:r>
      <w:proofErr w:type="gramStart"/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.К</w:t>
      </w:r>
      <w:proofErr w:type="gramEnd"/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Ж, ТС.КМ, ЭК, ЭП, РЗА, ЭН, ЭГ, НВК, К, НВК.КЖ, ВСН, ВСН.КЖ, НСС).</w:t>
      </w:r>
    </w:p>
    <w:p w:rsidR="008408F1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3. Производственный корпус (АР, ТХ1, ТК1, ТК2, ТК3, ТХ2, КЖ0, КЖ1, КЖ2, КЖ3, КЖ4, КЖ5, КМ, ВК, ЭП, ТМ, ОВ, ВС, ЭО, ЭМ, ЭМ1, ХС, АТК2, </w:t>
      </w:r>
      <w:proofErr w:type="gramStart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АТМ</w:t>
      </w:r>
      <w:proofErr w:type="gramEnd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, АОВ1, АОВ2, АВК, АХС, СС, СКС, СПС, СПЗ, ТД, ТВН, ГСЛ, ПДЗ). </w:t>
      </w:r>
    </w:p>
    <w:p w:rsidR="008408F1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4. </w:t>
      </w:r>
      <w:proofErr w:type="gramStart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Компрессорная</w:t>
      </w:r>
      <w:proofErr w:type="gramEnd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(АС, ОВ, ВК, ВС).</w:t>
      </w:r>
    </w:p>
    <w:p w:rsidR="008408F1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5. Сметная документация.</w:t>
      </w:r>
    </w:p>
    <w:p w:rsidR="008408F1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6. Проект организации строительства.</w:t>
      </w:r>
    </w:p>
    <w:p w:rsidR="008408F1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7. Охрана окружающей среды.</w:t>
      </w:r>
    </w:p>
    <w:p w:rsidR="008408F1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8. Экологический паспорт объекта.</w:t>
      </w:r>
    </w:p>
    <w:p w:rsidR="008408F1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9. Организация и условия труда работников.</w:t>
      </w:r>
    </w:p>
    <w:p w:rsidR="008408F1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10. Инженерно-технические мероприятия гражданской обороны. Мероприятия по предупреждению чрезвычайных ситуаций.</w:t>
      </w:r>
    </w:p>
    <w:p w:rsidR="008408F1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11. Технико-эксплуатационный паспорт.</w:t>
      </w:r>
    </w:p>
    <w:p w:rsidR="008408F1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12. Инженерно-геодезические изыскания.</w:t>
      </w:r>
    </w:p>
    <w:p w:rsidR="008408F1" w:rsidRPr="00730426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13. Техническое заключение по инженерно-геологическим изысканиям. </w:t>
      </w:r>
    </w:p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tbl>
      <w:tblPr>
        <w:tblW w:w="9606" w:type="dxa"/>
        <w:tblLook w:val="00A0" w:firstRow="1" w:lastRow="0" w:firstColumn="1" w:lastColumn="0" w:noHBand="0" w:noVBand="0"/>
      </w:tblPr>
      <w:tblGrid>
        <w:gridCol w:w="4786"/>
        <w:gridCol w:w="4820"/>
      </w:tblGrid>
      <w:tr w:rsidR="008408F1" w:rsidRPr="00730426" w:rsidTr="000870B8">
        <w:tc>
          <w:tcPr>
            <w:tcW w:w="4786" w:type="dxa"/>
          </w:tcPr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ЗАКАЗЧИК: </w:t>
            </w:r>
          </w:p>
          <w:p w:rsidR="008408F1" w:rsidRPr="00730426" w:rsidRDefault="008408F1" w:rsidP="000870B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Первый заместитель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генерального</w:t>
            </w:r>
            <w:proofErr w:type="gramEnd"/>
          </w:p>
          <w:p w:rsidR="008408F1" w:rsidRPr="00730426" w:rsidRDefault="008408F1" w:rsidP="000870B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директора - главный инженер</w:t>
            </w:r>
          </w:p>
          <w:p w:rsidR="008408F1" w:rsidRPr="00730426" w:rsidRDefault="008408F1" w:rsidP="000870B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8408F1" w:rsidRPr="00730426" w:rsidRDefault="008408F1" w:rsidP="000870B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</w:rPr>
              <w:t>Д.В.Демяшкевич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  <w:tc>
          <w:tcPr>
            <w:tcW w:w="4820" w:type="dxa"/>
          </w:tcPr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  <w:r w:rsidRPr="00730426">
              <w:rPr>
                <w:rFonts w:ascii="Times New Roman" w:eastAsia="Arial Unicode MS" w:hAnsi="Times New Roman" w:cs="Times New Roman"/>
                <w:caps/>
              </w:rPr>
              <w:t>Генподрядчик:</w:t>
            </w: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Директор </w:t>
            </w: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8408F1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____________________</w:t>
            </w: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 МП</w:t>
            </w:r>
          </w:p>
          <w:p w:rsidR="008408F1" w:rsidRPr="00730426" w:rsidRDefault="008408F1" w:rsidP="000870B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</w:tc>
      </w:tr>
    </w:tbl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sectPr w:rsidR="000351B1" w:rsidSect="000351B1">
      <w:type w:val="continuous"/>
      <w:pgSz w:w="11905" w:h="16837"/>
      <w:pgMar w:top="992" w:right="851" w:bottom="1085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022" w:rsidRDefault="00186022" w:rsidP="00730426">
      <w:pPr>
        <w:spacing w:after="0" w:line="240" w:lineRule="auto"/>
      </w:pPr>
      <w:r>
        <w:separator/>
      </w:r>
    </w:p>
  </w:endnote>
  <w:endnote w:type="continuationSeparator" w:id="0">
    <w:p w:rsidR="00186022" w:rsidRDefault="00186022" w:rsidP="00730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05A" w:rsidRPr="00730426" w:rsidRDefault="00F1505A">
    <w:pPr>
      <w:pStyle w:val="a9"/>
      <w:rPr>
        <w:sz w:val="20"/>
        <w:szCs w:val="20"/>
      </w:rPr>
    </w:pPr>
    <w:r w:rsidRPr="00730426">
      <w:rPr>
        <w:sz w:val="20"/>
        <w:szCs w:val="20"/>
      </w:rPr>
      <w:t>Заказчик</w:t>
    </w:r>
    <w:r w:rsidRPr="00730426">
      <w:rPr>
        <w:sz w:val="20"/>
        <w:szCs w:val="20"/>
      </w:rPr>
      <w:t xml:space="preserve">______________ </w:t>
    </w:r>
    <w:proofErr w:type="spellStart"/>
    <w:r w:rsidRPr="00730426">
      <w:rPr>
        <w:sz w:val="20"/>
        <w:szCs w:val="20"/>
      </w:rPr>
      <w:t>Д</w:t>
    </w:r>
    <w:r w:rsidRPr="00730426">
      <w:rPr>
        <w:sz w:val="20"/>
        <w:szCs w:val="20"/>
      </w:rPr>
      <w:t>.</w:t>
    </w:r>
    <w:r w:rsidRPr="00730426">
      <w:rPr>
        <w:sz w:val="20"/>
        <w:szCs w:val="20"/>
      </w:rPr>
      <w:t>В</w:t>
    </w:r>
    <w:r w:rsidRPr="00730426">
      <w:rPr>
        <w:sz w:val="20"/>
        <w:szCs w:val="20"/>
      </w:rPr>
      <w:t>.</w:t>
    </w:r>
    <w:r w:rsidRPr="00730426">
      <w:rPr>
        <w:sz w:val="20"/>
        <w:szCs w:val="20"/>
      </w:rPr>
      <w:t>Демяшкевич</w:t>
    </w:r>
    <w:proofErr w:type="spellEnd"/>
    <w:r w:rsidRPr="00730426">
      <w:rPr>
        <w:sz w:val="20"/>
        <w:szCs w:val="20"/>
      </w:rPr>
      <w:t xml:space="preserve"> </w:t>
    </w:r>
    <w:r>
      <w:rPr>
        <w:sz w:val="20"/>
        <w:szCs w:val="20"/>
      </w:rPr>
      <w:t xml:space="preserve">      </w:t>
    </w:r>
    <w:r w:rsidRPr="00730426">
      <w:rPr>
        <w:sz w:val="20"/>
        <w:szCs w:val="20"/>
      </w:rPr>
      <w:t xml:space="preserve"> </w:t>
    </w:r>
    <w:r w:rsidRPr="00730426">
      <w:rPr>
        <w:sz w:val="20"/>
        <w:szCs w:val="20"/>
      </w:rPr>
      <w:t>Генподрядчик</w:t>
    </w:r>
    <w:r w:rsidRPr="00730426">
      <w:rPr>
        <w:sz w:val="20"/>
        <w:szCs w:val="20"/>
      </w:rPr>
      <w:t xml:space="preserve">_____________ </w:t>
    </w:r>
  </w:p>
  <w:p w:rsidR="00F1505A" w:rsidRDefault="00F1505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022" w:rsidRDefault="00186022" w:rsidP="00730426">
      <w:pPr>
        <w:spacing w:after="0" w:line="240" w:lineRule="auto"/>
      </w:pPr>
      <w:r>
        <w:separator/>
      </w:r>
    </w:p>
  </w:footnote>
  <w:footnote w:type="continuationSeparator" w:id="0">
    <w:p w:rsidR="00186022" w:rsidRDefault="00186022" w:rsidP="00730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AC01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A1818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618AF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A502F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17E29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04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E4E5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AC15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B8E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D040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>
    <w:nsid w:val="00000003"/>
    <w:multiLevelType w:val="multilevel"/>
    <w:tmpl w:val="00000002"/>
    <w:lvl w:ilvl="0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>
    <w:nsid w:val="00000005"/>
    <w:multiLevelType w:val="multilevel"/>
    <w:tmpl w:val="00000004"/>
    <w:lvl w:ilvl="0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3">
    <w:nsid w:val="00000007"/>
    <w:multiLevelType w:val="multilevel"/>
    <w:tmpl w:val="00000006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4">
    <w:nsid w:val="00000009"/>
    <w:multiLevelType w:val="multilevel"/>
    <w:tmpl w:val="00000008"/>
    <w:lvl w:ilvl="0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5">
    <w:nsid w:val="0000000B"/>
    <w:multiLevelType w:val="multilevel"/>
    <w:tmpl w:val="0000000A"/>
    <w:lvl w:ilvl="0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6">
    <w:nsid w:val="0000000D"/>
    <w:multiLevelType w:val="multilevel"/>
    <w:tmpl w:val="0000000C"/>
    <w:lvl w:ilvl="0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7">
    <w:nsid w:val="0000000F"/>
    <w:multiLevelType w:val="multilevel"/>
    <w:tmpl w:val="0000000E"/>
    <w:lvl w:ilvl="0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8">
    <w:nsid w:val="00000011"/>
    <w:multiLevelType w:val="multilevel"/>
    <w:tmpl w:val="32265A5C"/>
    <w:lvl w:ilvl="0">
      <w:start w:val="3"/>
      <w:numFmt w:val="decimal"/>
      <w:lvlText w:val="4.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9">
    <w:nsid w:val="00000013"/>
    <w:multiLevelType w:val="multilevel"/>
    <w:tmpl w:val="00000012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0">
    <w:nsid w:val="00000015"/>
    <w:multiLevelType w:val="multilevel"/>
    <w:tmpl w:val="00000014"/>
    <w:lvl w:ilvl="0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1">
    <w:nsid w:val="00000017"/>
    <w:multiLevelType w:val="multilevel"/>
    <w:tmpl w:val="00000016"/>
    <w:lvl w:ilvl="0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2">
    <w:nsid w:val="00000019"/>
    <w:multiLevelType w:val="multilevel"/>
    <w:tmpl w:val="00000018"/>
    <w:lvl w:ilvl="0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3">
    <w:nsid w:val="0000001B"/>
    <w:multiLevelType w:val="multilevel"/>
    <w:tmpl w:val="0000001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4">
    <w:nsid w:val="0000001D"/>
    <w:multiLevelType w:val="multilevel"/>
    <w:tmpl w:val="0000001C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5">
    <w:nsid w:val="0000001F"/>
    <w:multiLevelType w:val="multilevel"/>
    <w:tmpl w:val="0000001E"/>
    <w:lvl w:ilvl="0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6">
    <w:nsid w:val="00000021"/>
    <w:multiLevelType w:val="multilevel"/>
    <w:tmpl w:val="00000020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7">
    <w:nsid w:val="00000023"/>
    <w:multiLevelType w:val="multilevel"/>
    <w:tmpl w:val="00000022"/>
    <w:lvl w:ilvl="0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8">
    <w:nsid w:val="00000025"/>
    <w:multiLevelType w:val="multilevel"/>
    <w:tmpl w:val="00000024"/>
    <w:lvl w:ilvl="0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9">
    <w:nsid w:val="111F75AF"/>
    <w:multiLevelType w:val="singleLevel"/>
    <w:tmpl w:val="225C8980"/>
    <w:lvl w:ilvl="0">
      <w:start w:val="10"/>
      <w:numFmt w:val="decimal"/>
      <w:lvlText w:val="3.3.%1."/>
      <w:legacy w:legacy="1" w:legacySpace="0" w:legacyIndent="609"/>
      <w:lvlJc w:val="left"/>
      <w:rPr>
        <w:rFonts w:ascii="Times New Roman" w:hAnsi="Times New Roman" w:cs="Times New Roman" w:hint="default"/>
      </w:rPr>
    </w:lvl>
  </w:abstractNum>
  <w:abstractNum w:abstractNumId="30">
    <w:nsid w:val="202C6C88"/>
    <w:multiLevelType w:val="multilevel"/>
    <w:tmpl w:val="00000014"/>
    <w:lvl w:ilvl="0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1">
    <w:nsid w:val="20B5692D"/>
    <w:multiLevelType w:val="multilevel"/>
    <w:tmpl w:val="0000001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2">
    <w:nsid w:val="39AB1658"/>
    <w:multiLevelType w:val="multilevel"/>
    <w:tmpl w:val="00000014"/>
    <w:lvl w:ilvl="0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3">
    <w:nsid w:val="40513105"/>
    <w:multiLevelType w:val="singleLevel"/>
    <w:tmpl w:val="B94AE862"/>
    <w:lvl w:ilvl="0">
      <w:start w:val="4"/>
      <w:numFmt w:val="decimal"/>
      <w:lvlText w:val="3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4">
    <w:nsid w:val="59F439C8"/>
    <w:multiLevelType w:val="multilevel"/>
    <w:tmpl w:val="00000014"/>
    <w:lvl w:ilvl="0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5">
    <w:nsid w:val="788C5F65"/>
    <w:multiLevelType w:val="hybridMultilevel"/>
    <w:tmpl w:val="308236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384D3A"/>
    <w:multiLevelType w:val="hybridMultilevel"/>
    <w:tmpl w:val="E98417BA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37">
    <w:nsid w:val="7E0562D0"/>
    <w:multiLevelType w:val="multilevel"/>
    <w:tmpl w:val="00000014"/>
    <w:lvl w:ilvl="0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24"/>
  </w:num>
  <w:num w:numId="16">
    <w:abstractNumId w:val="25"/>
  </w:num>
  <w:num w:numId="17">
    <w:abstractNumId w:val="26"/>
  </w:num>
  <w:num w:numId="18">
    <w:abstractNumId w:val="27"/>
  </w:num>
  <w:num w:numId="19">
    <w:abstractNumId w:val="28"/>
  </w:num>
  <w:num w:numId="20">
    <w:abstractNumId w:val="30"/>
  </w:num>
  <w:num w:numId="21">
    <w:abstractNumId w:val="37"/>
  </w:num>
  <w:num w:numId="22">
    <w:abstractNumId w:val="32"/>
  </w:num>
  <w:num w:numId="23">
    <w:abstractNumId w:val="34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9"/>
  </w:num>
  <w:num w:numId="35">
    <w:abstractNumId w:val="29"/>
    <w:lvlOverride w:ilvl="0">
      <w:lvl w:ilvl="0">
        <w:start w:val="12"/>
        <w:numFmt w:val="decimal"/>
        <w:lvlText w:val="3.3.%1."/>
        <w:legacy w:legacy="1" w:legacySpace="0" w:legacyIndent="586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3"/>
    <w:lvlOverride w:ilvl="0">
      <w:lvl w:ilvl="0">
        <w:start w:val="6"/>
        <w:numFmt w:val="decimal"/>
        <w:lvlText w:val="3.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1"/>
  </w:num>
  <w:num w:numId="38">
    <w:abstractNumId w:val="36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26"/>
    <w:rsid w:val="000351B1"/>
    <w:rsid w:val="000870B8"/>
    <w:rsid w:val="00133A2E"/>
    <w:rsid w:val="00186022"/>
    <w:rsid w:val="001D3477"/>
    <w:rsid w:val="003B5E4C"/>
    <w:rsid w:val="00467582"/>
    <w:rsid w:val="0056044A"/>
    <w:rsid w:val="005D0F73"/>
    <w:rsid w:val="00646973"/>
    <w:rsid w:val="007242FA"/>
    <w:rsid w:val="00730426"/>
    <w:rsid w:val="007906F5"/>
    <w:rsid w:val="008408F1"/>
    <w:rsid w:val="008426B8"/>
    <w:rsid w:val="008C0AAA"/>
    <w:rsid w:val="00A1400C"/>
    <w:rsid w:val="00A53BB5"/>
    <w:rsid w:val="00B00C26"/>
    <w:rsid w:val="00EB191B"/>
    <w:rsid w:val="00F1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730426"/>
    <w:pPr>
      <w:keepNext/>
      <w:autoSpaceDE w:val="0"/>
      <w:autoSpaceDN w:val="0"/>
      <w:spacing w:before="240" w:after="60" w:line="240" w:lineRule="auto"/>
      <w:outlineLvl w:val="2"/>
    </w:pPr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30426"/>
    <w:pPr>
      <w:keepNext/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30426"/>
    <w:rPr>
      <w:rFonts w:ascii="Arial" w:eastAsia="Arial Unicode MS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30426"/>
    <w:rPr>
      <w:rFonts w:ascii="Times New Roman" w:eastAsia="Arial Unicode MS" w:hAnsi="Times New Roman" w:cs="Times New Roman"/>
      <w:b/>
      <w:bCs/>
      <w:color w:val="000000"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30426"/>
  </w:style>
  <w:style w:type="character" w:styleId="a3">
    <w:name w:val="Hyperlink"/>
    <w:basedOn w:val="a0"/>
    <w:uiPriority w:val="99"/>
    <w:rsid w:val="00730426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730426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1pt">
    <w:name w:val="Основной текст (2) + 11 pt"/>
    <w:aliases w:val="Не полужирный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11pt6">
    <w:name w:val="Основной текст (2) + 11 pt6"/>
    <w:aliases w:val="Не полужирный6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73042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5">
    <w:name w:val="Основной текст (2) + 11 pt5"/>
    <w:aliases w:val="Не полужирный5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31">
    <w:name w:val="Заголовок №3_"/>
    <w:basedOn w:val="a0"/>
    <w:link w:val="32"/>
    <w:uiPriority w:val="99"/>
    <w:locked/>
    <w:rsid w:val="0073042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1pt4">
    <w:name w:val="Основной текст (2) + 11 pt4"/>
    <w:aliases w:val="Не полужирный4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11pt3">
    <w:name w:val="Основной текст (2) + 11 pt3"/>
    <w:aliases w:val="Не полужирный3"/>
    <w:basedOn w:val="2"/>
    <w:uiPriority w:val="99"/>
    <w:rsid w:val="00730426"/>
    <w:rPr>
      <w:rFonts w:ascii="Times New Roman" w:hAnsi="Times New Roman" w:cs="Times New Roman"/>
      <w:b/>
      <w:bCs/>
      <w:noProof/>
      <w:sz w:val="22"/>
      <w:szCs w:val="22"/>
      <w:shd w:val="clear" w:color="auto" w:fill="FFFFFF"/>
    </w:rPr>
  </w:style>
  <w:style w:type="character" w:customStyle="1" w:styleId="211pt2">
    <w:name w:val="Основной текст (2) + 11 pt2"/>
    <w:aliases w:val="Не полужирный2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22">
    <w:name w:val="Заголовок №2 (2)"/>
    <w:basedOn w:val="a"/>
    <w:link w:val="220"/>
    <w:uiPriority w:val="99"/>
    <w:rsid w:val="00730426"/>
    <w:pPr>
      <w:shd w:val="clear" w:color="auto" w:fill="FFFFFF"/>
      <w:spacing w:after="240" w:line="259" w:lineRule="exact"/>
      <w:ind w:hanging="780"/>
      <w:outlineLvl w:val="1"/>
    </w:pPr>
    <w:rPr>
      <w:rFonts w:ascii="Times New Roman" w:eastAsia="Arial Unicode MS" w:hAnsi="Times New Roman" w:cs="Times New Roman"/>
      <w:b/>
      <w:bCs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730426"/>
    <w:rPr>
      <w:rFonts w:ascii="Times New Roman" w:hAnsi="Times New Roman"/>
      <w:b/>
      <w:spacing w:val="0"/>
      <w:sz w:val="22"/>
    </w:rPr>
  </w:style>
  <w:style w:type="character" w:customStyle="1" w:styleId="211pt1">
    <w:name w:val="Основной текст (2) + 11 pt1"/>
    <w:aliases w:val="Не полужирный1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0">
    <w:name w:val="Заголовок №2 (2)_"/>
    <w:basedOn w:val="a0"/>
    <w:link w:val="22"/>
    <w:uiPriority w:val="99"/>
    <w:locked/>
    <w:rsid w:val="00730426"/>
    <w:rPr>
      <w:rFonts w:ascii="Times New Roman" w:eastAsia="Arial Unicode MS" w:hAnsi="Times New Roman" w:cs="Times New Roman"/>
      <w:b/>
      <w:bCs/>
      <w:shd w:val="clear" w:color="auto" w:fill="FFFFFF"/>
      <w:lang w:eastAsia="ru-RU"/>
    </w:rPr>
  </w:style>
  <w:style w:type="character" w:customStyle="1" w:styleId="33">
    <w:name w:val="Основной текст (3)_"/>
    <w:basedOn w:val="a0"/>
    <w:link w:val="34"/>
    <w:uiPriority w:val="99"/>
    <w:locked/>
    <w:rsid w:val="00730426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30426"/>
    <w:pPr>
      <w:shd w:val="clear" w:color="auto" w:fill="FFFFFF"/>
      <w:spacing w:before="120" w:after="0" w:line="259" w:lineRule="exact"/>
      <w:ind w:firstLine="680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1">
    <w:name w:val="Заголовок №1"/>
    <w:basedOn w:val="a"/>
    <w:link w:val="10"/>
    <w:uiPriority w:val="99"/>
    <w:rsid w:val="00730426"/>
    <w:pPr>
      <w:shd w:val="clear" w:color="auto" w:fill="FFFFFF"/>
      <w:spacing w:after="360" w:line="240" w:lineRule="atLeast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uiPriority w:val="99"/>
    <w:rsid w:val="00730426"/>
    <w:pPr>
      <w:shd w:val="clear" w:color="auto" w:fill="FFFFFF"/>
      <w:spacing w:after="240" w:line="274" w:lineRule="exact"/>
      <w:outlineLvl w:val="2"/>
    </w:pPr>
    <w:rPr>
      <w:rFonts w:ascii="Times New Roman" w:hAnsi="Times New Roman" w:cs="Times New Roman"/>
      <w:b/>
      <w:bCs/>
    </w:rPr>
  </w:style>
  <w:style w:type="paragraph" w:styleId="a4">
    <w:name w:val="Body Text"/>
    <w:basedOn w:val="a"/>
    <w:link w:val="a5"/>
    <w:uiPriority w:val="99"/>
    <w:rsid w:val="00730426"/>
    <w:pPr>
      <w:shd w:val="clear" w:color="auto" w:fill="FFFFFF"/>
      <w:spacing w:before="360" w:after="360" w:line="240" w:lineRule="atLeast"/>
      <w:jc w:val="both"/>
    </w:pPr>
    <w:rPr>
      <w:rFonts w:ascii="Times New Roman" w:eastAsia="Arial Unicode MS" w:hAnsi="Times New Roman" w:cs="Times New Roman"/>
      <w:sz w:val="23"/>
      <w:szCs w:val="23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730426"/>
    <w:rPr>
      <w:rFonts w:ascii="Times New Roman" w:eastAsia="Arial Unicode MS" w:hAnsi="Times New Roman" w:cs="Times New Roman"/>
      <w:sz w:val="23"/>
      <w:szCs w:val="23"/>
      <w:shd w:val="clear" w:color="auto" w:fill="FFFFFF"/>
      <w:lang w:eastAsia="ru-RU"/>
    </w:rPr>
  </w:style>
  <w:style w:type="paragraph" w:customStyle="1" w:styleId="34">
    <w:name w:val="Основной текст (3)"/>
    <w:basedOn w:val="a"/>
    <w:link w:val="33"/>
    <w:uiPriority w:val="99"/>
    <w:rsid w:val="00730426"/>
    <w:pPr>
      <w:shd w:val="clear" w:color="auto" w:fill="FFFFFF"/>
      <w:spacing w:before="120" w:after="0" w:line="240" w:lineRule="atLeast"/>
    </w:pPr>
    <w:rPr>
      <w:rFonts w:ascii="Times New Roman" w:hAnsi="Times New Roman" w:cs="Times New Roman"/>
    </w:rPr>
  </w:style>
  <w:style w:type="paragraph" w:styleId="a6">
    <w:name w:val="No Spacing"/>
    <w:uiPriority w:val="99"/>
    <w:qFormat/>
    <w:rsid w:val="007304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730426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30426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730426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30426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rsid w:val="00730426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30426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730426"/>
    <w:pPr>
      <w:widowControl w:val="0"/>
      <w:autoSpaceDE w:val="0"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customStyle="1" w:styleId="ad">
    <w:name w:val="Основной текст_"/>
    <w:link w:val="12"/>
    <w:uiPriority w:val="99"/>
    <w:locked/>
    <w:rsid w:val="00730426"/>
    <w:rPr>
      <w:sz w:val="24"/>
      <w:shd w:val="clear" w:color="auto" w:fill="FFFFFF"/>
    </w:rPr>
  </w:style>
  <w:style w:type="paragraph" w:customStyle="1" w:styleId="12">
    <w:name w:val="Основной текст1"/>
    <w:basedOn w:val="a"/>
    <w:link w:val="ad"/>
    <w:uiPriority w:val="99"/>
    <w:rsid w:val="00730426"/>
    <w:pPr>
      <w:shd w:val="clear" w:color="auto" w:fill="FFFFFF"/>
      <w:spacing w:after="0" w:line="274" w:lineRule="exact"/>
      <w:ind w:hanging="680"/>
      <w:jc w:val="both"/>
    </w:pPr>
    <w:rPr>
      <w:sz w:val="24"/>
      <w:shd w:val="clear" w:color="auto" w:fill="FFFFFF"/>
    </w:rPr>
  </w:style>
  <w:style w:type="paragraph" w:styleId="ae">
    <w:name w:val="Body Text Indent"/>
    <w:basedOn w:val="a"/>
    <w:link w:val="af"/>
    <w:uiPriority w:val="99"/>
    <w:rsid w:val="00730426"/>
    <w:pPr>
      <w:spacing w:after="120" w:line="240" w:lineRule="auto"/>
      <w:ind w:left="283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730426"/>
    <w:rPr>
      <w:rFonts w:ascii="Times New Roman" w:eastAsia="Arial Unicode MS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99"/>
    <w:rsid w:val="00730426"/>
    <w:pPr>
      <w:autoSpaceDE w:val="0"/>
      <w:autoSpaceDN w:val="0"/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-consnonformat">
    <w:name w:val="p-consnonformat"/>
    <w:basedOn w:val="a"/>
    <w:rsid w:val="0008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0870B8"/>
  </w:style>
  <w:style w:type="paragraph" w:customStyle="1" w:styleId="p-normal">
    <w:name w:val="p-normal"/>
    <w:basedOn w:val="a"/>
    <w:rsid w:val="0008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ake-non-breaking-space">
    <w:name w:val="fake-non-breaking-space"/>
    <w:basedOn w:val="a0"/>
    <w:rsid w:val="000870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730426"/>
    <w:pPr>
      <w:keepNext/>
      <w:autoSpaceDE w:val="0"/>
      <w:autoSpaceDN w:val="0"/>
      <w:spacing w:before="240" w:after="60" w:line="240" w:lineRule="auto"/>
      <w:outlineLvl w:val="2"/>
    </w:pPr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30426"/>
    <w:pPr>
      <w:keepNext/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30426"/>
    <w:rPr>
      <w:rFonts w:ascii="Arial" w:eastAsia="Arial Unicode MS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30426"/>
    <w:rPr>
      <w:rFonts w:ascii="Times New Roman" w:eastAsia="Arial Unicode MS" w:hAnsi="Times New Roman" w:cs="Times New Roman"/>
      <w:b/>
      <w:bCs/>
      <w:color w:val="000000"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30426"/>
  </w:style>
  <w:style w:type="character" w:styleId="a3">
    <w:name w:val="Hyperlink"/>
    <w:basedOn w:val="a0"/>
    <w:uiPriority w:val="99"/>
    <w:rsid w:val="00730426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730426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1pt">
    <w:name w:val="Основной текст (2) + 11 pt"/>
    <w:aliases w:val="Не полужирный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11pt6">
    <w:name w:val="Основной текст (2) + 11 pt6"/>
    <w:aliases w:val="Не полужирный6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73042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5">
    <w:name w:val="Основной текст (2) + 11 pt5"/>
    <w:aliases w:val="Не полужирный5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31">
    <w:name w:val="Заголовок №3_"/>
    <w:basedOn w:val="a0"/>
    <w:link w:val="32"/>
    <w:uiPriority w:val="99"/>
    <w:locked/>
    <w:rsid w:val="0073042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1pt4">
    <w:name w:val="Основной текст (2) + 11 pt4"/>
    <w:aliases w:val="Не полужирный4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11pt3">
    <w:name w:val="Основной текст (2) + 11 pt3"/>
    <w:aliases w:val="Не полужирный3"/>
    <w:basedOn w:val="2"/>
    <w:uiPriority w:val="99"/>
    <w:rsid w:val="00730426"/>
    <w:rPr>
      <w:rFonts w:ascii="Times New Roman" w:hAnsi="Times New Roman" w:cs="Times New Roman"/>
      <w:b/>
      <w:bCs/>
      <w:noProof/>
      <w:sz w:val="22"/>
      <w:szCs w:val="22"/>
      <w:shd w:val="clear" w:color="auto" w:fill="FFFFFF"/>
    </w:rPr>
  </w:style>
  <w:style w:type="character" w:customStyle="1" w:styleId="211pt2">
    <w:name w:val="Основной текст (2) + 11 pt2"/>
    <w:aliases w:val="Не полужирный2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22">
    <w:name w:val="Заголовок №2 (2)"/>
    <w:basedOn w:val="a"/>
    <w:link w:val="220"/>
    <w:uiPriority w:val="99"/>
    <w:rsid w:val="00730426"/>
    <w:pPr>
      <w:shd w:val="clear" w:color="auto" w:fill="FFFFFF"/>
      <w:spacing w:after="240" w:line="259" w:lineRule="exact"/>
      <w:ind w:hanging="780"/>
      <w:outlineLvl w:val="1"/>
    </w:pPr>
    <w:rPr>
      <w:rFonts w:ascii="Times New Roman" w:eastAsia="Arial Unicode MS" w:hAnsi="Times New Roman" w:cs="Times New Roman"/>
      <w:b/>
      <w:bCs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730426"/>
    <w:rPr>
      <w:rFonts w:ascii="Times New Roman" w:hAnsi="Times New Roman"/>
      <w:b/>
      <w:spacing w:val="0"/>
      <w:sz w:val="22"/>
    </w:rPr>
  </w:style>
  <w:style w:type="character" w:customStyle="1" w:styleId="211pt1">
    <w:name w:val="Основной текст (2) + 11 pt1"/>
    <w:aliases w:val="Не полужирный1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0">
    <w:name w:val="Заголовок №2 (2)_"/>
    <w:basedOn w:val="a0"/>
    <w:link w:val="22"/>
    <w:uiPriority w:val="99"/>
    <w:locked/>
    <w:rsid w:val="00730426"/>
    <w:rPr>
      <w:rFonts w:ascii="Times New Roman" w:eastAsia="Arial Unicode MS" w:hAnsi="Times New Roman" w:cs="Times New Roman"/>
      <w:b/>
      <w:bCs/>
      <w:shd w:val="clear" w:color="auto" w:fill="FFFFFF"/>
      <w:lang w:eastAsia="ru-RU"/>
    </w:rPr>
  </w:style>
  <w:style w:type="character" w:customStyle="1" w:styleId="33">
    <w:name w:val="Основной текст (3)_"/>
    <w:basedOn w:val="a0"/>
    <w:link w:val="34"/>
    <w:uiPriority w:val="99"/>
    <w:locked/>
    <w:rsid w:val="00730426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30426"/>
    <w:pPr>
      <w:shd w:val="clear" w:color="auto" w:fill="FFFFFF"/>
      <w:spacing w:before="120" w:after="0" w:line="259" w:lineRule="exact"/>
      <w:ind w:firstLine="680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1">
    <w:name w:val="Заголовок №1"/>
    <w:basedOn w:val="a"/>
    <w:link w:val="10"/>
    <w:uiPriority w:val="99"/>
    <w:rsid w:val="00730426"/>
    <w:pPr>
      <w:shd w:val="clear" w:color="auto" w:fill="FFFFFF"/>
      <w:spacing w:after="360" w:line="240" w:lineRule="atLeast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uiPriority w:val="99"/>
    <w:rsid w:val="00730426"/>
    <w:pPr>
      <w:shd w:val="clear" w:color="auto" w:fill="FFFFFF"/>
      <w:spacing w:after="240" w:line="274" w:lineRule="exact"/>
      <w:outlineLvl w:val="2"/>
    </w:pPr>
    <w:rPr>
      <w:rFonts w:ascii="Times New Roman" w:hAnsi="Times New Roman" w:cs="Times New Roman"/>
      <w:b/>
      <w:bCs/>
    </w:rPr>
  </w:style>
  <w:style w:type="paragraph" w:styleId="a4">
    <w:name w:val="Body Text"/>
    <w:basedOn w:val="a"/>
    <w:link w:val="a5"/>
    <w:uiPriority w:val="99"/>
    <w:rsid w:val="00730426"/>
    <w:pPr>
      <w:shd w:val="clear" w:color="auto" w:fill="FFFFFF"/>
      <w:spacing w:before="360" w:after="360" w:line="240" w:lineRule="atLeast"/>
      <w:jc w:val="both"/>
    </w:pPr>
    <w:rPr>
      <w:rFonts w:ascii="Times New Roman" w:eastAsia="Arial Unicode MS" w:hAnsi="Times New Roman" w:cs="Times New Roman"/>
      <w:sz w:val="23"/>
      <w:szCs w:val="23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730426"/>
    <w:rPr>
      <w:rFonts w:ascii="Times New Roman" w:eastAsia="Arial Unicode MS" w:hAnsi="Times New Roman" w:cs="Times New Roman"/>
      <w:sz w:val="23"/>
      <w:szCs w:val="23"/>
      <w:shd w:val="clear" w:color="auto" w:fill="FFFFFF"/>
      <w:lang w:eastAsia="ru-RU"/>
    </w:rPr>
  </w:style>
  <w:style w:type="paragraph" w:customStyle="1" w:styleId="34">
    <w:name w:val="Основной текст (3)"/>
    <w:basedOn w:val="a"/>
    <w:link w:val="33"/>
    <w:uiPriority w:val="99"/>
    <w:rsid w:val="00730426"/>
    <w:pPr>
      <w:shd w:val="clear" w:color="auto" w:fill="FFFFFF"/>
      <w:spacing w:before="120" w:after="0" w:line="240" w:lineRule="atLeast"/>
    </w:pPr>
    <w:rPr>
      <w:rFonts w:ascii="Times New Roman" w:hAnsi="Times New Roman" w:cs="Times New Roman"/>
    </w:rPr>
  </w:style>
  <w:style w:type="paragraph" w:styleId="a6">
    <w:name w:val="No Spacing"/>
    <w:uiPriority w:val="99"/>
    <w:qFormat/>
    <w:rsid w:val="007304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730426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30426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730426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30426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rsid w:val="00730426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30426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730426"/>
    <w:pPr>
      <w:widowControl w:val="0"/>
      <w:autoSpaceDE w:val="0"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customStyle="1" w:styleId="ad">
    <w:name w:val="Основной текст_"/>
    <w:link w:val="12"/>
    <w:uiPriority w:val="99"/>
    <w:locked/>
    <w:rsid w:val="00730426"/>
    <w:rPr>
      <w:sz w:val="24"/>
      <w:shd w:val="clear" w:color="auto" w:fill="FFFFFF"/>
    </w:rPr>
  </w:style>
  <w:style w:type="paragraph" w:customStyle="1" w:styleId="12">
    <w:name w:val="Основной текст1"/>
    <w:basedOn w:val="a"/>
    <w:link w:val="ad"/>
    <w:uiPriority w:val="99"/>
    <w:rsid w:val="00730426"/>
    <w:pPr>
      <w:shd w:val="clear" w:color="auto" w:fill="FFFFFF"/>
      <w:spacing w:after="0" w:line="274" w:lineRule="exact"/>
      <w:ind w:hanging="680"/>
      <w:jc w:val="both"/>
    </w:pPr>
    <w:rPr>
      <w:sz w:val="24"/>
      <w:shd w:val="clear" w:color="auto" w:fill="FFFFFF"/>
    </w:rPr>
  </w:style>
  <w:style w:type="paragraph" w:styleId="ae">
    <w:name w:val="Body Text Indent"/>
    <w:basedOn w:val="a"/>
    <w:link w:val="af"/>
    <w:uiPriority w:val="99"/>
    <w:rsid w:val="00730426"/>
    <w:pPr>
      <w:spacing w:after="120" w:line="240" w:lineRule="auto"/>
      <w:ind w:left="283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730426"/>
    <w:rPr>
      <w:rFonts w:ascii="Times New Roman" w:eastAsia="Arial Unicode MS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99"/>
    <w:rsid w:val="00730426"/>
    <w:pPr>
      <w:autoSpaceDE w:val="0"/>
      <w:autoSpaceDN w:val="0"/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-consnonformat">
    <w:name w:val="p-consnonformat"/>
    <w:basedOn w:val="a"/>
    <w:rsid w:val="0008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0870B8"/>
  </w:style>
  <w:style w:type="paragraph" w:customStyle="1" w:styleId="p-normal">
    <w:name w:val="p-normal"/>
    <w:basedOn w:val="a"/>
    <w:rsid w:val="0008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ake-non-breaking-space">
    <w:name w:val="fake-non-breaking-space"/>
    <w:basedOn w:val="a0"/>
    <w:rsid w:val="00087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6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053D3-50E5-4A08-A23B-1714EEDAE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Хомич Екатерина Александровна</dc:creator>
  <cp:lastModifiedBy>Хомич Екатерина Александровна</cp:lastModifiedBy>
  <cp:revision>13</cp:revision>
  <cp:lastPrinted>2023-04-21T13:35:00Z</cp:lastPrinted>
  <dcterms:created xsi:type="dcterms:W3CDTF">2023-03-13T12:27:00Z</dcterms:created>
  <dcterms:modified xsi:type="dcterms:W3CDTF">2023-04-21T13:36:00Z</dcterms:modified>
</cp:coreProperties>
</file>